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E77DE1" w:rsidRPr="00514F26" w14:paraId="4E51DC7B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F4D2A04" w14:textId="50063ED1" w:rsidR="00E77DE1" w:rsidRPr="009A592B" w:rsidRDefault="00D313A0">
            <w:pPr>
              <w:jc w:val="center"/>
              <w:rPr>
                <w:lang w:val="es-CR"/>
              </w:rPr>
            </w:pPr>
            <w:r w:rsidRPr="009A592B">
              <w:rPr>
                <w:b/>
                <w:sz w:val="20"/>
                <w:lang w:val="es-CR"/>
              </w:rPr>
              <w:t xml:space="preserve">FORMULARIO PARA SOLICITUD DE MEDICAMENTOS INCLUIDOS EN EL </w:t>
            </w:r>
            <w:r w:rsidR="0021203E" w:rsidRPr="00260BD7">
              <w:rPr>
                <w:b/>
                <w:bCs/>
                <w:sz w:val="20"/>
                <w:szCs w:val="20"/>
                <w:lang w:val="es-CR"/>
              </w:rPr>
              <w:t>FORMULARIO TERAPÉUTICO INSTITUCIONAL (</w:t>
            </w:r>
            <w:r w:rsidR="00532776">
              <w:rPr>
                <w:b/>
                <w:bCs/>
                <w:sz w:val="20"/>
                <w:szCs w:val="20"/>
                <w:lang w:val="es-CR"/>
              </w:rPr>
              <w:t xml:space="preserve"> FTI/</w:t>
            </w:r>
            <w:r w:rsidR="0021203E">
              <w:rPr>
                <w:b/>
                <w:bCs/>
                <w:sz w:val="20"/>
                <w:szCs w:val="20"/>
                <w:lang w:val="es-CR"/>
              </w:rPr>
              <w:t>LOM</w:t>
            </w:r>
            <w:r w:rsidR="0021203E" w:rsidRPr="00260BD7">
              <w:rPr>
                <w:b/>
                <w:bCs/>
                <w:sz w:val="20"/>
                <w:szCs w:val="20"/>
                <w:lang w:val="es-CR"/>
              </w:rPr>
              <w:t>)</w:t>
            </w:r>
            <w:r w:rsidRPr="009A592B">
              <w:rPr>
                <w:b/>
                <w:sz w:val="20"/>
                <w:lang w:val="es-CR"/>
              </w:rPr>
              <w:t xml:space="preserve"> EN FORMA AGUDA PARA ATENDER SITUACIONES EXCEPCIONALES POR NO CUMPLIR LINEAMIENTOS O ESTAR FUERA DE INDICACIONES OFICIALES</w:t>
            </w:r>
          </w:p>
        </w:tc>
      </w:tr>
      <w:tr w:rsidR="00E77DE1" w:rsidRPr="00514F26" w14:paraId="2AA95852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5842C6E" w14:textId="6692D547" w:rsidR="00E77DE1" w:rsidRPr="00B339D3" w:rsidRDefault="00D313A0">
            <w:pPr>
              <w:jc w:val="center"/>
              <w:rPr>
                <w:bCs/>
                <w:lang w:val="es-CR"/>
              </w:rPr>
            </w:pPr>
            <w:r w:rsidRPr="00B339D3">
              <w:rPr>
                <w:bCs/>
                <w:sz w:val="16"/>
                <w:lang w:val="es-CR"/>
              </w:rPr>
              <w:t>Código del formulario: __________________    Fecha de vigencia: ____/____/________</w:t>
            </w:r>
          </w:p>
        </w:tc>
      </w:tr>
    </w:tbl>
    <w:p w14:paraId="3DAE0BE5" w14:textId="77777777" w:rsidR="00E77DE1" w:rsidRPr="009A592B" w:rsidRDefault="00E77DE1">
      <w:pPr>
        <w:spacing w:after="40"/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E77DE1" w14:paraId="1A4A3E3F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90B1C51" w14:textId="77777777" w:rsidR="00E77DE1" w:rsidRDefault="00D313A0">
            <w:pPr>
              <w:jc w:val="center"/>
            </w:pPr>
            <w:r>
              <w:rPr>
                <w:b/>
                <w:sz w:val="18"/>
              </w:rPr>
              <w:t>CRITERIOS DE APLICACIÓN OBLIGATORIOS</w:t>
            </w:r>
          </w:p>
        </w:tc>
      </w:tr>
      <w:tr w:rsidR="00E77DE1" w:rsidRPr="00514F26" w14:paraId="7545F8A6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D42C32A" w14:textId="30697FE7" w:rsidR="00E77DE1" w:rsidRPr="002D7EF1" w:rsidRDefault="00D313A0" w:rsidP="002D7EF1">
            <w:pPr>
              <w:jc w:val="both"/>
              <w:rPr>
                <w:sz w:val="16"/>
                <w:lang w:val="es-CR"/>
              </w:rPr>
            </w:pPr>
            <w:r w:rsidRPr="002D7EF1">
              <w:rPr>
                <w:bCs/>
                <w:sz w:val="16"/>
                <w:lang w:val="es-CR"/>
              </w:rPr>
              <w:t xml:space="preserve">Este </w:t>
            </w:r>
            <w:r w:rsidR="002D7EF1" w:rsidRPr="002D7EF1">
              <w:rPr>
                <w:bCs/>
                <w:sz w:val="16"/>
                <w:lang w:val="es-CR"/>
              </w:rPr>
              <w:t>formulario</w:t>
            </w:r>
            <w:r w:rsidRPr="002D7EF1">
              <w:rPr>
                <w:bCs/>
                <w:sz w:val="16"/>
                <w:lang w:val="es-CR"/>
              </w:rPr>
              <w:t xml:space="preserve"> es de uso exclusivo para</w:t>
            </w:r>
            <w:r w:rsidRPr="009A592B">
              <w:rPr>
                <w:b/>
                <w:sz w:val="16"/>
                <w:lang w:val="es-CR"/>
              </w:rPr>
              <w:t xml:space="preserve"> </w:t>
            </w:r>
            <w:r w:rsidRPr="009A592B">
              <w:rPr>
                <w:sz w:val="16"/>
                <w:lang w:val="es-CR"/>
              </w:rPr>
              <w:t xml:space="preserve">casos agudos que representen una amenaza para la vida y requieran una resolución en menos de 24 horas; el medicamento solicitado debe estar incluido en el FTI y utilizarse en una situación no contemplada por los lineamientos institucionales, por incumplimiento de sus criterios o por encontrarse fuera de indicaciones oficiales. </w:t>
            </w:r>
            <w:r w:rsidRPr="002D7EF1">
              <w:rPr>
                <w:bCs/>
                <w:sz w:val="16"/>
                <w:lang w:val="es-CR"/>
              </w:rPr>
              <w:t>El tiempo máximo de prescripción es de 30 días.</w:t>
            </w:r>
            <w:r w:rsidRPr="009A592B">
              <w:rPr>
                <w:b/>
                <w:sz w:val="16"/>
                <w:lang w:val="es-CR"/>
              </w:rPr>
              <w:t xml:space="preserve"> </w:t>
            </w:r>
            <w:r w:rsidRPr="009A592B">
              <w:rPr>
                <w:sz w:val="16"/>
                <w:lang w:val="es-CR"/>
              </w:rPr>
              <w:t>Cuando se requiera tratamiento por un periodo mayor, la solicitud deberá elevarse al CCF una vez resuelta la necesidad aguda</w:t>
            </w:r>
            <w:r w:rsidR="00896AD7">
              <w:rPr>
                <w:sz w:val="16"/>
                <w:lang w:val="es-CR"/>
              </w:rPr>
              <w:t xml:space="preserve">, mediante </w:t>
            </w:r>
            <w:r w:rsidR="00AE1A32" w:rsidRPr="00AE1A32">
              <w:rPr>
                <w:sz w:val="16"/>
                <w:lang w:val="es-CR"/>
              </w:rPr>
              <w:t>el Formulario para</w:t>
            </w:r>
            <w:r w:rsidR="002D7EF1">
              <w:rPr>
                <w:sz w:val="16"/>
                <w:lang w:val="es-CR"/>
              </w:rPr>
              <w:t xml:space="preserve"> </w:t>
            </w:r>
            <w:r w:rsidR="00AE1A32" w:rsidRPr="00AE1A32">
              <w:rPr>
                <w:sz w:val="16"/>
                <w:lang w:val="es-CR"/>
              </w:rPr>
              <w:t>solicitud de medicamentos incluidos en el FTI para atender situaciones excepcionales por no cumplir lineamientos o estar fuera de indicaciones oficiales</w:t>
            </w:r>
            <w:r w:rsidRPr="009A592B">
              <w:rPr>
                <w:sz w:val="16"/>
                <w:lang w:val="es-CR"/>
              </w:rPr>
              <w:t xml:space="preserve">. </w:t>
            </w:r>
            <w:r w:rsidRPr="00896AD7">
              <w:rPr>
                <w:b/>
                <w:bCs/>
                <w:sz w:val="18"/>
                <w:szCs w:val="24"/>
                <w:lang w:val="es-CR"/>
              </w:rPr>
              <w:t>No se tramitarán formularios ilegibles, incompletos o sin documentación clínica objetiva que sustente la solicitud.</w:t>
            </w:r>
          </w:p>
        </w:tc>
      </w:tr>
    </w:tbl>
    <w:p w14:paraId="1860E2B5" w14:textId="77777777" w:rsidR="00E77DE1" w:rsidRPr="009A592B" w:rsidRDefault="00E77DE1">
      <w:pPr>
        <w:spacing w:after="40"/>
        <w:rPr>
          <w:lang w:val="es-C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160"/>
      </w:tblGrid>
      <w:tr w:rsidR="00E77DE1" w:rsidRPr="00514F26" w14:paraId="2A6346C3" w14:textId="77777777" w:rsidTr="0036194B">
        <w:trPr>
          <w:cantSplit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57E5EA88" w14:textId="77777777" w:rsidR="00E77DE1" w:rsidRPr="009A592B" w:rsidRDefault="00D313A0" w:rsidP="0087667A">
            <w:pPr>
              <w:rPr>
                <w:lang w:val="es-CR"/>
              </w:rPr>
            </w:pPr>
            <w:r w:rsidRPr="009A592B">
              <w:rPr>
                <w:b/>
                <w:sz w:val="18"/>
                <w:lang w:val="es-CR"/>
              </w:rPr>
              <w:t>1. DATOS DEL ESTABLECIMIENTO Y DE LA SOLICITUD</w:t>
            </w:r>
          </w:p>
        </w:tc>
      </w:tr>
    </w:tbl>
    <w:p w14:paraId="3D9E7B22" w14:textId="77777777" w:rsidR="00E77DE1" w:rsidRPr="009A592B" w:rsidRDefault="00E77DE1" w:rsidP="0087667A">
      <w:pPr>
        <w:rPr>
          <w:lang w:val="es-C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94"/>
        <w:gridCol w:w="5325"/>
        <w:gridCol w:w="2665"/>
      </w:tblGrid>
      <w:tr w:rsidR="0087667A" w14:paraId="06C31D73" w14:textId="77777777" w:rsidTr="0036194B">
        <w:trPr>
          <w:cantSplit/>
          <w:jc w:val="center"/>
        </w:trPr>
        <w:tc>
          <w:tcPr>
            <w:tcW w:w="13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3E6AE75" w14:textId="4D504352" w:rsidR="0087667A" w:rsidRDefault="0087667A" w:rsidP="0087667A">
            <w:r>
              <w:rPr>
                <w:b/>
              </w:rPr>
              <w:t>Centro de Salud:</w:t>
            </w:r>
          </w:p>
        </w:tc>
        <w:tc>
          <w:tcPr>
            <w:tcW w:w="36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2287FFF" w14:textId="69EEA929" w:rsidR="0087667A" w:rsidRDefault="0087667A" w:rsidP="0087667A"/>
        </w:tc>
      </w:tr>
      <w:tr w:rsidR="00836AFA" w14:paraId="4B5B5E75" w14:textId="77777777" w:rsidTr="0036194B">
        <w:trPr>
          <w:cantSplit/>
          <w:jc w:val="center"/>
        </w:trPr>
        <w:tc>
          <w:tcPr>
            <w:tcW w:w="13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64D8705" w14:textId="77777777" w:rsidR="00836AFA" w:rsidRDefault="00836AFA" w:rsidP="0087667A">
            <w:r>
              <w:rPr>
                <w:b/>
              </w:rPr>
              <w:t>Servicio solicitante:</w:t>
            </w:r>
          </w:p>
        </w:tc>
        <w:tc>
          <w:tcPr>
            <w:tcW w:w="2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7416DCE" w14:textId="77777777" w:rsidR="00836AFA" w:rsidRDefault="00836AFA" w:rsidP="0087667A"/>
        </w:tc>
        <w:tc>
          <w:tcPr>
            <w:tcW w:w="12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42D59C2" w14:textId="77777777" w:rsidR="00836AFA" w:rsidRDefault="00836AFA" w:rsidP="0087667A">
            <w:pPr>
              <w:rPr>
                <w:b/>
              </w:rPr>
            </w:pPr>
            <w:r>
              <w:rPr>
                <w:b/>
              </w:rPr>
              <w:t>Fecha de solicitud:</w:t>
            </w:r>
          </w:p>
          <w:p w14:paraId="4D27011A" w14:textId="77777777" w:rsidR="00836AFA" w:rsidRDefault="00836AFA" w:rsidP="0087667A"/>
          <w:p w14:paraId="2EF014D1" w14:textId="138F1BE2" w:rsidR="00836AFA" w:rsidRDefault="00836AFA" w:rsidP="0087667A">
            <w:r>
              <w:t xml:space="preserve">____/____/________   </w:t>
            </w:r>
          </w:p>
        </w:tc>
      </w:tr>
      <w:tr w:rsidR="00836AFA" w14:paraId="2E07FE12" w14:textId="77777777" w:rsidTr="0036194B">
        <w:trPr>
          <w:cantSplit/>
          <w:jc w:val="center"/>
        </w:trPr>
        <w:tc>
          <w:tcPr>
            <w:tcW w:w="13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B4381C1" w14:textId="77777777" w:rsidR="00836AFA" w:rsidRDefault="00836AFA" w:rsidP="0087667A">
            <w:r>
              <w:rPr>
                <w:b/>
              </w:rPr>
              <w:t>Modalidad de atención:</w:t>
            </w:r>
          </w:p>
        </w:tc>
        <w:tc>
          <w:tcPr>
            <w:tcW w:w="2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7D57506" w14:textId="72770929" w:rsidR="00836AFA" w:rsidRPr="009A592B" w:rsidRDefault="00836AFA" w:rsidP="0087667A">
            <w:pPr>
              <w:rPr>
                <w:lang w:val="es-CR"/>
              </w:rPr>
            </w:pPr>
            <w:r w:rsidRPr="009A592B">
              <w:rPr>
                <w:lang w:val="es-CR"/>
              </w:rPr>
              <w:t xml:space="preserve">□ Horario ordinario   □ </w:t>
            </w:r>
            <w:r>
              <w:rPr>
                <w:lang w:val="es-CR"/>
              </w:rPr>
              <w:t>Horario extraordinario</w:t>
            </w:r>
          </w:p>
        </w:tc>
        <w:tc>
          <w:tcPr>
            <w:tcW w:w="120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F50137A" w14:textId="69757F5A" w:rsidR="00836AFA" w:rsidRDefault="00836AFA" w:rsidP="0087667A"/>
        </w:tc>
      </w:tr>
    </w:tbl>
    <w:p w14:paraId="03AACEB6" w14:textId="77777777" w:rsidR="00E77DE1" w:rsidRDefault="00E77DE1" w:rsidP="0087667A">
      <w:pPr>
        <w:spacing w:after="40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160"/>
      </w:tblGrid>
      <w:tr w:rsidR="00E77DE1" w:rsidRPr="00514F26" w14:paraId="142A1365" w14:textId="77777777" w:rsidTr="0036194B">
        <w:trPr>
          <w:cantSplit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4AC8CB3F" w14:textId="77777777" w:rsidR="00E77DE1" w:rsidRPr="009A592B" w:rsidRDefault="00D313A0" w:rsidP="0087667A">
            <w:pPr>
              <w:rPr>
                <w:lang w:val="es-CR"/>
              </w:rPr>
            </w:pPr>
            <w:r w:rsidRPr="009A592B">
              <w:rPr>
                <w:b/>
                <w:sz w:val="18"/>
                <w:lang w:val="es-CR"/>
              </w:rPr>
              <w:t>2. IDENTIFICACIÓN Y CONDICIÓN DEL PACIENTE</w:t>
            </w:r>
          </w:p>
        </w:tc>
      </w:tr>
    </w:tbl>
    <w:p w14:paraId="2D36C590" w14:textId="77777777" w:rsidR="00E77DE1" w:rsidRPr="009A592B" w:rsidRDefault="00E77DE1" w:rsidP="0087667A">
      <w:pPr>
        <w:rPr>
          <w:lang w:val="es-C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857"/>
        <w:gridCol w:w="3791"/>
        <w:gridCol w:w="1860"/>
        <w:gridCol w:w="3576"/>
      </w:tblGrid>
      <w:tr w:rsidR="00E77DE1" w14:paraId="395F4522" w14:textId="77777777" w:rsidTr="0036194B">
        <w:trPr>
          <w:cantSplit/>
          <w:jc w:val="center"/>
        </w:trPr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945DDCF" w14:textId="77777777" w:rsidR="00E77DE1" w:rsidRDefault="00D313A0" w:rsidP="0087667A">
            <w:r>
              <w:rPr>
                <w:b/>
              </w:rPr>
              <w:t>Nombre completo:</w:t>
            </w:r>
          </w:p>
        </w:tc>
        <w:tc>
          <w:tcPr>
            <w:tcW w:w="254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85B2663" w14:textId="77777777" w:rsidR="00E77DE1" w:rsidRDefault="00E77DE1" w:rsidP="0087667A"/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BDC9C26" w14:textId="77777777" w:rsidR="00E77DE1" w:rsidRDefault="00D313A0" w:rsidP="0087667A">
            <w:r>
              <w:t>Identificación: _________________________</w:t>
            </w:r>
          </w:p>
        </w:tc>
      </w:tr>
      <w:tr w:rsidR="00E77DE1" w:rsidRPr="009A592B" w14:paraId="066CAFEC" w14:textId="77777777" w:rsidTr="0036194B">
        <w:trPr>
          <w:cantSplit/>
          <w:jc w:val="center"/>
        </w:trPr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6EBEF56" w14:textId="77777777" w:rsidR="00E77DE1" w:rsidRDefault="00D313A0" w:rsidP="0087667A">
            <w:r>
              <w:rPr>
                <w:b/>
              </w:rPr>
              <w:t>Edad:</w:t>
            </w:r>
          </w:p>
        </w:tc>
        <w:tc>
          <w:tcPr>
            <w:tcW w:w="1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44982BE" w14:textId="77777777" w:rsidR="00E77DE1" w:rsidRDefault="00D313A0" w:rsidP="0087667A">
            <w:r>
              <w:t>________ años</w:t>
            </w:r>
          </w:p>
        </w:tc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3299E52" w14:textId="77777777" w:rsidR="00E77DE1" w:rsidRDefault="00D313A0" w:rsidP="0087667A">
            <w:r>
              <w:rPr>
                <w:b/>
              </w:rPr>
              <w:t>Sexo: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EAB8DD3" w14:textId="0A793DEF" w:rsidR="00E77DE1" w:rsidRPr="009A592B" w:rsidRDefault="00D313A0" w:rsidP="0087667A">
            <w:pPr>
              <w:rPr>
                <w:lang w:val="es-CR"/>
              </w:rPr>
            </w:pPr>
            <w:r w:rsidRPr="009A592B">
              <w:rPr>
                <w:lang w:val="es-CR"/>
              </w:rPr>
              <w:t xml:space="preserve">□ Femenino   □ Masculino   </w:t>
            </w:r>
          </w:p>
        </w:tc>
      </w:tr>
      <w:tr w:rsidR="00E77DE1" w14:paraId="5398317D" w14:textId="77777777" w:rsidTr="0036194B">
        <w:trPr>
          <w:cantSplit/>
          <w:jc w:val="center"/>
        </w:trPr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2A5A32A" w14:textId="77777777" w:rsidR="00E77DE1" w:rsidRDefault="00D313A0" w:rsidP="0087667A">
            <w:r>
              <w:rPr>
                <w:b/>
              </w:rPr>
              <w:t>Peso:</w:t>
            </w:r>
          </w:p>
        </w:tc>
        <w:tc>
          <w:tcPr>
            <w:tcW w:w="1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7713F19" w14:textId="77777777" w:rsidR="00E77DE1" w:rsidRDefault="00D313A0" w:rsidP="0087667A">
            <w:r>
              <w:t>________ kg</w:t>
            </w:r>
          </w:p>
        </w:tc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E8E8ECD" w14:textId="77777777" w:rsidR="00E77DE1" w:rsidRDefault="00D313A0" w:rsidP="0087667A">
            <w:r>
              <w:rPr>
                <w:b/>
              </w:rPr>
              <w:t>Talla / ASC: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E093DE4" w14:textId="77777777" w:rsidR="00E77DE1" w:rsidRDefault="00D313A0" w:rsidP="0087667A">
            <w:r>
              <w:t>________ cm / ________ m²</w:t>
            </w:r>
          </w:p>
        </w:tc>
      </w:tr>
      <w:tr w:rsidR="00E77DE1" w14:paraId="2BF8B248" w14:textId="77777777" w:rsidTr="0036194B">
        <w:trPr>
          <w:cantSplit/>
          <w:trHeight w:val="547"/>
          <w:jc w:val="center"/>
        </w:trPr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0AF6433" w14:textId="77777777" w:rsidR="00E77DE1" w:rsidRDefault="00D313A0" w:rsidP="0087667A">
            <w:r>
              <w:rPr>
                <w:b/>
              </w:rPr>
              <w:t>Diagnóstico principal:</w:t>
            </w:r>
          </w:p>
        </w:tc>
        <w:tc>
          <w:tcPr>
            <w:tcW w:w="416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3A3BF8F" w14:textId="77777777" w:rsidR="00E77DE1" w:rsidRDefault="00E77DE1" w:rsidP="0087667A"/>
        </w:tc>
      </w:tr>
    </w:tbl>
    <w:p w14:paraId="58260462" w14:textId="77777777" w:rsidR="00E77DE1" w:rsidRDefault="00E77DE1">
      <w:pPr>
        <w:spacing w:after="40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160"/>
      </w:tblGrid>
      <w:tr w:rsidR="00E77DE1" w:rsidRPr="00514F26" w14:paraId="4C39359F" w14:textId="77777777" w:rsidTr="0036194B">
        <w:trPr>
          <w:cantSplit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4582F68C" w14:textId="77777777" w:rsidR="00E77DE1" w:rsidRPr="009A592B" w:rsidRDefault="00D313A0">
            <w:pPr>
              <w:rPr>
                <w:lang w:val="es-CR"/>
              </w:rPr>
            </w:pPr>
            <w:r w:rsidRPr="009A592B">
              <w:rPr>
                <w:b/>
                <w:sz w:val="18"/>
                <w:lang w:val="es-CR"/>
              </w:rPr>
              <w:t>3. MEDICAMENTO INCLUIDO EN EL FTI SOLICITADO</w:t>
            </w:r>
          </w:p>
        </w:tc>
      </w:tr>
    </w:tbl>
    <w:p w14:paraId="49CAE9A8" w14:textId="77777777" w:rsidR="00E77DE1" w:rsidRPr="009A592B" w:rsidRDefault="00E77DE1">
      <w:pPr>
        <w:spacing w:line="120" w:lineRule="auto"/>
        <w:rPr>
          <w:lang w:val="es-C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321"/>
        <w:gridCol w:w="3370"/>
        <w:gridCol w:w="2323"/>
        <w:gridCol w:w="3070"/>
      </w:tblGrid>
      <w:tr w:rsidR="00E77DE1" w14:paraId="5FC98A12" w14:textId="77777777" w:rsidTr="0036194B">
        <w:trPr>
          <w:cantSplit/>
          <w:jc w:val="center"/>
        </w:trPr>
        <w:tc>
          <w:tcPr>
            <w:tcW w:w="1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872A428" w14:textId="77777777" w:rsidR="00E77DE1" w:rsidRDefault="00D313A0">
            <w:r>
              <w:rPr>
                <w:b/>
              </w:rPr>
              <w:t>Principio activo:</w:t>
            </w:r>
          </w:p>
        </w:tc>
        <w:tc>
          <w:tcPr>
            <w:tcW w:w="25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1104901" w14:textId="77777777" w:rsidR="00E77DE1" w:rsidRDefault="00E77DE1"/>
        </w:tc>
        <w:tc>
          <w:tcPr>
            <w:tcW w:w="1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8CD8739" w14:textId="6849A74E" w:rsidR="00E77DE1" w:rsidRDefault="00D313A0">
            <w:r>
              <w:t>Código: __________________</w:t>
            </w:r>
          </w:p>
        </w:tc>
      </w:tr>
      <w:tr w:rsidR="00E77DE1" w14:paraId="242CB11E" w14:textId="77777777" w:rsidTr="0036194B">
        <w:trPr>
          <w:cantSplit/>
          <w:jc w:val="center"/>
        </w:trPr>
        <w:tc>
          <w:tcPr>
            <w:tcW w:w="1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1C2B1C0" w14:textId="77777777" w:rsidR="00E77DE1" w:rsidRDefault="00D313A0">
            <w:r>
              <w:rPr>
                <w:b/>
              </w:rPr>
              <w:t>Presentación / concentración:</w:t>
            </w:r>
          </w:p>
        </w:tc>
        <w:tc>
          <w:tcPr>
            <w:tcW w:w="395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529EB17" w14:textId="77777777" w:rsidR="00E77DE1" w:rsidRDefault="00E77DE1"/>
        </w:tc>
      </w:tr>
      <w:tr w:rsidR="00E77DE1" w14:paraId="678E6398" w14:textId="77777777" w:rsidTr="0036194B">
        <w:trPr>
          <w:cantSplit/>
          <w:jc w:val="center"/>
        </w:trPr>
        <w:tc>
          <w:tcPr>
            <w:tcW w:w="1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193849E" w14:textId="77777777" w:rsidR="00E77DE1" w:rsidRDefault="00D313A0">
            <w:r>
              <w:rPr>
                <w:b/>
              </w:rPr>
              <w:t>Indicación solicitada:</w:t>
            </w:r>
          </w:p>
        </w:tc>
        <w:tc>
          <w:tcPr>
            <w:tcW w:w="395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3538E7E" w14:textId="77777777" w:rsidR="00E77DE1" w:rsidRDefault="00E77DE1"/>
        </w:tc>
      </w:tr>
      <w:tr w:rsidR="00E77DE1" w14:paraId="31F01639" w14:textId="77777777" w:rsidTr="0036194B">
        <w:trPr>
          <w:cantSplit/>
          <w:jc w:val="center"/>
        </w:trPr>
        <w:tc>
          <w:tcPr>
            <w:tcW w:w="1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C8FA6BE" w14:textId="77777777" w:rsidR="00E77DE1" w:rsidRDefault="00D313A0">
            <w:r>
              <w:rPr>
                <w:b/>
              </w:rPr>
              <w:t>Dosificación:</w:t>
            </w:r>
          </w:p>
        </w:tc>
        <w:tc>
          <w:tcPr>
            <w:tcW w:w="395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DFCAFC7" w14:textId="77777777" w:rsidR="00E77DE1" w:rsidRDefault="00D313A0">
            <w:r>
              <w:t>Dosis: __________________  Vía: __________  Intervalo: __________  Ajustes: ______________________________</w:t>
            </w:r>
          </w:p>
        </w:tc>
      </w:tr>
      <w:tr w:rsidR="00E77DE1" w14:paraId="282A6C4F" w14:textId="77777777" w:rsidTr="0036194B">
        <w:trPr>
          <w:cantSplit/>
          <w:jc w:val="center"/>
        </w:trPr>
        <w:tc>
          <w:tcPr>
            <w:tcW w:w="1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29153A2" w14:textId="77777777" w:rsidR="00E77DE1" w:rsidRDefault="00D313A0">
            <w:r>
              <w:rPr>
                <w:b/>
              </w:rPr>
              <w:t>Duración solicitada:</w:t>
            </w:r>
          </w:p>
        </w:tc>
        <w:tc>
          <w:tcPr>
            <w:tcW w:w="15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C426044" w14:textId="77777777" w:rsidR="00E77DE1" w:rsidRDefault="00D313A0">
            <w:r>
              <w:t>________ días (máximo 30)</w:t>
            </w:r>
          </w:p>
        </w:tc>
        <w:tc>
          <w:tcPr>
            <w:tcW w:w="1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973F88E" w14:textId="77777777" w:rsidR="00E77DE1" w:rsidRDefault="00D313A0">
            <w:r>
              <w:rPr>
                <w:b/>
              </w:rPr>
              <w:t>Cantidad total:</w:t>
            </w:r>
          </w:p>
        </w:tc>
        <w:tc>
          <w:tcPr>
            <w:tcW w:w="1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1133023" w14:textId="77777777" w:rsidR="00E77DE1" w:rsidRDefault="00D313A0">
            <w:r>
              <w:t>____________________________</w:t>
            </w:r>
          </w:p>
        </w:tc>
      </w:tr>
      <w:tr w:rsidR="00896AD7" w:rsidRPr="00896AD7" w14:paraId="08F020BE" w14:textId="77777777" w:rsidTr="0036194B">
        <w:trPr>
          <w:cantSplit/>
          <w:jc w:val="center"/>
        </w:trPr>
        <w:tc>
          <w:tcPr>
            <w:tcW w:w="1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E89D203" w14:textId="77777777" w:rsidR="00896AD7" w:rsidRDefault="00896AD7">
            <w:r>
              <w:rPr>
                <w:b/>
              </w:rPr>
              <w:t>Inicio requerido:</w:t>
            </w:r>
          </w:p>
        </w:tc>
        <w:tc>
          <w:tcPr>
            <w:tcW w:w="15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84AA997" w14:textId="45E11FE2" w:rsidR="00896AD7" w:rsidRDefault="00896AD7">
            <w:r>
              <w:t>Fecha: ____/____/________</w:t>
            </w:r>
          </w:p>
        </w:tc>
        <w:tc>
          <w:tcPr>
            <w:tcW w:w="24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2947E04" w14:textId="7E4EE5A2" w:rsidR="00896AD7" w:rsidRPr="00896AD7" w:rsidRDefault="00896AD7">
            <w:pPr>
              <w:rPr>
                <w:lang w:val="es-CR"/>
              </w:rPr>
            </w:pPr>
            <w:r w:rsidRPr="00896AD7">
              <w:rPr>
                <w:b/>
                <w:lang w:val="es-CR"/>
              </w:rPr>
              <w:t>¿Continuación de tratamiento?</w:t>
            </w:r>
          </w:p>
          <w:p w14:paraId="6DE1C283" w14:textId="578F3150" w:rsidR="00896AD7" w:rsidRPr="00896AD7" w:rsidRDefault="00896AD7">
            <w:pPr>
              <w:rPr>
                <w:lang w:val="es-CR"/>
              </w:rPr>
            </w:pPr>
            <w:r w:rsidRPr="00896AD7">
              <w:rPr>
                <w:lang w:val="es-CR"/>
              </w:rPr>
              <w:t>□ No   □ Sí. Explique: ____________</w:t>
            </w:r>
            <w:r>
              <w:rPr>
                <w:lang w:val="es-CR"/>
              </w:rPr>
              <w:t>______________________</w:t>
            </w:r>
          </w:p>
        </w:tc>
      </w:tr>
    </w:tbl>
    <w:p w14:paraId="7F24C3F4" w14:textId="77777777" w:rsidR="00E77DE1" w:rsidRPr="00896AD7" w:rsidRDefault="00E77DE1">
      <w:pPr>
        <w:spacing w:after="40"/>
        <w:rPr>
          <w:lang w:val="es-CR"/>
        </w:rPr>
      </w:pPr>
    </w:p>
    <w:p w14:paraId="407E6AEA" w14:textId="77777777" w:rsidR="00E77DE1" w:rsidRPr="00896AD7" w:rsidRDefault="00D313A0">
      <w:pPr>
        <w:rPr>
          <w:lang w:val="es-CR"/>
        </w:rPr>
      </w:pPr>
      <w:r w:rsidRPr="00896AD7">
        <w:rPr>
          <w:lang w:val="es-CR"/>
        </w:rPr>
        <w:br w:type="page"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E77DE1" w:rsidRPr="00514F26" w14:paraId="272D82FD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4CD875D6" w14:textId="30E55868" w:rsidR="00E77DE1" w:rsidRPr="00896AD7" w:rsidRDefault="00D313A0">
            <w:pPr>
              <w:rPr>
                <w:lang w:val="es-CR"/>
              </w:rPr>
            </w:pPr>
            <w:r w:rsidRPr="00896AD7">
              <w:rPr>
                <w:b/>
                <w:sz w:val="18"/>
                <w:lang w:val="es-CR"/>
              </w:rPr>
              <w:lastRenderedPageBreak/>
              <w:t>4. TIPO DE SITUACIÓN EXCEPCIONAL</w:t>
            </w:r>
            <w:r w:rsidR="00896AD7" w:rsidRPr="00896AD7">
              <w:rPr>
                <w:b/>
                <w:sz w:val="18"/>
                <w:lang w:val="es-CR"/>
              </w:rPr>
              <w:t xml:space="preserve"> </w:t>
            </w:r>
            <w:r w:rsidR="00896AD7">
              <w:rPr>
                <w:b/>
                <w:sz w:val="18"/>
                <w:lang w:val="es-CR"/>
              </w:rPr>
              <w:t>AGUDA</w:t>
            </w:r>
          </w:p>
        </w:tc>
      </w:tr>
    </w:tbl>
    <w:p w14:paraId="1806DB23" w14:textId="77777777" w:rsidR="00E77DE1" w:rsidRPr="00896AD7" w:rsidRDefault="00E77DE1">
      <w:pPr>
        <w:spacing w:line="120" w:lineRule="auto"/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  <w:gridCol w:w="38"/>
      </w:tblGrid>
      <w:tr w:rsidR="00E77DE1" w:rsidRPr="00514F26" w14:paraId="6BD56F23" w14:textId="77777777" w:rsidTr="0087667A">
        <w:trPr>
          <w:cantSplit/>
          <w:jc w:val="center"/>
        </w:trPr>
        <w:tc>
          <w:tcPr>
            <w:tcW w:w="10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71D5D0E" w14:textId="77777777" w:rsidR="00896AD7" w:rsidRDefault="00D313A0">
            <w:pPr>
              <w:rPr>
                <w:sz w:val="16"/>
                <w:lang w:val="es-CR"/>
              </w:rPr>
            </w:pPr>
            <w:r w:rsidRPr="009A592B">
              <w:rPr>
                <w:sz w:val="16"/>
                <w:lang w:val="es-CR"/>
              </w:rPr>
              <w:t xml:space="preserve">Marque la condición aplicable:  </w:t>
            </w:r>
          </w:p>
          <w:p w14:paraId="48C963C0" w14:textId="77777777" w:rsidR="00896AD7" w:rsidRDefault="00D313A0">
            <w:pPr>
              <w:rPr>
                <w:sz w:val="16"/>
                <w:lang w:val="es-CR"/>
              </w:rPr>
            </w:pPr>
            <w:r w:rsidRPr="009A592B">
              <w:rPr>
                <w:sz w:val="16"/>
                <w:lang w:val="es-CR"/>
              </w:rPr>
              <w:t xml:space="preserve"> □ No cumple uno o más criterios de un lineamiento institucional   □ Indicación no contemplada en el lineamiento   </w:t>
            </w:r>
          </w:p>
          <w:p w14:paraId="5A117C2B" w14:textId="0C879770" w:rsidR="00E77DE1" w:rsidRPr="009A592B" w:rsidRDefault="00D313A0">
            <w:pPr>
              <w:rPr>
                <w:lang w:val="es-CR"/>
              </w:rPr>
            </w:pPr>
            <w:r w:rsidRPr="009A592B">
              <w:rPr>
                <w:sz w:val="16"/>
                <w:lang w:val="es-CR"/>
              </w:rPr>
              <w:t>□ Uso fuera de indicaciones oficiales   □ Más de una de las anteriores</w:t>
            </w:r>
          </w:p>
        </w:tc>
      </w:tr>
      <w:tr w:rsidR="00E77DE1" w:rsidRPr="00896AD7" w14:paraId="2FDD0C1F" w14:textId="77777777" w:rsidTr="0087667A">
        <w:trPr>
          <w:cantSplit/>
          <w:trHeight w:val="605"/>
          <w:jc w:val="center"/>
        </w:trPr>
        <w:tc>
          <w:tcPr>
            <w:tcW w:w="10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61572AB" w14:textId="5922E184" w:rsidR="00E77DE1" w:rsidRPr="009A592B" w:rsidRDefault="00D313A0">
            <w:pPr>
              <w:rPr>
                <w:lang w:val="es-CR"/>
              </w:rPr>
            </w:pPr>
            <w:r w:rsidRPr="009A592B">
              <w:rPr>
                <w:b/>
                <w:lang w:val="es-CR"/>
              </w:rPr>
              <w:t>Lineamiento institucional relacionado</w:t>
            </w:r>
            <w:r w:rsidR="00896AD7">
              <w:rPr>
                <w:b/>
                <w:lang w:val="es-CR"/>
              </w:rPr>
              <w:t>:</w:t>
            </w:r>
            <w:r w:rsidRPr="009A592B">
              <w:rPr>
                <w:b/>
                <w:lang w:val="es-CR"/>
              </w:rPr>
              <w:t xml:space="preserve">  </w:t>
            </w:r>
          </w:p>
        </w:tc>
      </w:tr>
      <w:tr w:rsidR="00E77DE1" w:rsidRPr="00514F26" w14:paraId="448ABC4A" w14:textId="77777777" w:rsidTr="0087667A">
        <w:trPr>
          <w:cantSplit/>
          <w:trHeight w:val="792"/>
          <w:jc w:val="center"/>
        </w:trPr>
        <w:tc>
          <w:tcPr>
            <w:tcW w:w="10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E26E0CB" w14:textId="77777777" w:rsidR="00E77DE1" w:rsidRPr="009A592B" w:rsidRDefault="00D313A0">
            <w:pPr>
              <w:rPr>
                <w:lang w:val="es-CR"/>
              </w:rPr>
            </w:pPr>
            <w:r w:rsidRPr="009A592B">
              <w:rPr>
                <w:b/>
                <w:lang w:val="es-CR"/>
              </w:rPr>
              <w:t xml:space="preserve">Criterio(s) que no se cumple(n) o situación no contemplada: </w:t>
            </w:r>
          </w:p>
        </w:tc>
      </w:tr>
      <w:tr w:rsidR="00E77DE1" w:rsidRPr="00896AD7" w14:paraId="421C4EE8" w14:textId="77777777">
        <w:trPr>
          <w:gridAfter w:val="1"/>
          <w:wAfter w:w="38" w:type="dxa"/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764EA4FC" w14:textId="7EFD63D3" w:rsidR="00E77DE1" w:rsidRPr="009A592B" w:rsidRDefault="00D313A0">
            <w:pPr>
              <w:rPr>
                <w:lang w:val="es-CR"/>
              </w:rPr>
            </w:pPr>
            <w:r w:rsidRPr="009A592B">
              <w:rPr>
                <w:b/>
                <w:sz w:val="18"/>
                <w:lang w:val="es-CR"/>
              </w:rPr>
              <w:t>5. RESUMEN CLÍNICO</w:t>
            </w:r>
            <w:r w:rsidR="001A6ADD">
              <w:rPr>
                <w:b/>
                <w:sz w:val="18"/>
                <w:lang w:val="es-CR"/>
              </w:rPr>
              <w:t xml:space="preserve"> </w:t>
            </w:r>
          </w:p>
        </w:tc>
      </w:tr>
    </w:tbl>
    <w:p w14:paraId="530C01C2" w14:textId="77777777" w:rsidR="00E77DE1" w:rsidRPr="009A592B" w:rsidRDefault="00E77DE1">
      <w:pPr>
        <w:spacing w:line="120" w:lineRule="auto"/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E77DE1" w:rsidRPr="00514F26" w14:paraId="01A26452" w14:textId="77777777">
        <w:trPr>
          <w:cantSplit/>
          <w:trHeight w:val="1440"/>
          <w:jc w:val="center"/>
        </w:trPr>
        <w:tc>
          <w:tcPr>
            <w:tcW w:w="10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3445B98" w14:textId="5C547C5A" w:rsidR="00E77DE1" w:rsidRDefault="00D313A0">
            <w:pPr>
              <w:rPr>
                <w:i/>
                <w:lang w:val="es-CR"/>
              </w:rPr>
            </w:pPr>
            <w:r w:rsidRPr="009A592B">
              <w:rPr>
                <w:b/>
                <w:lang w:val="es-CR"/>
              </w:rPr>
              <w:t xml:space="preserve">Epícrisis: </w:t>
            </w:r>
            <w:r w:rsidRPr="009A592B">
              <w:rPr>
                <w:i/>
                <w:lang w:val="es-CR"/>
              </w:rPr>
              <w:t>resuma la evolución clínica, gravedad actual, comorbilidades, complicaciones y cualquier elemento relevante para el análisis.</w:t>
            </w:r>
          </w:p>
          <w:p w14:paraId="01BD7337" w14:textId="77777777" w:rsidR="001A6ADD" w:rsidRDefault="001A6ADD">
            <w:pPr>
              <w:rPr>
                <w:i/>
                <w:lang w:val="es-CR"/>
              </w:rPr>
            </w:pPr>
          </w:p>
          <w:p w14:paraId="154EA761" w14:textId="77777777" w:rsidR="001A6ADD" w:rsidRDefault="001A6ADD">
            <w:pPr>
              <w:rPr>
                <w:i/>
                <w:lang w:val="es-CR"/>
              </w:rPr>
            </w:pPr>
          </w:p>
          <w:p w14:paraId="63043488" w14:textId="77777777" w:rsidR="001A6ADD" w:rsidRDefault="001A6ADD">
            <w:pPr>
              <w:rPr>
                <w:i/>
                <w:lang w:val="es-CR"/>
              </w:rPr>
            </w:pPr>
          </w:p>
          <w:p w14:paraId="0C252856" w14:textId="77777777" w:rsidR="001A6ADD" w:rsidRDefault="001A6ADD">
            <w:pPr>
              <w:rPr>
                <w:i/>
                <w:lang w:val="es-CR"/>
              </w:rPr>
            </w:pPr>
          </w:p>
          <w:p w14:paraId="0DC2DDA9" w14:textId="77777777" w:rsidR="001A6ADD" w:rsidRDefault="001A6ADD">
            <w:pPr>
              <w:rPr>
                <w:i/>
                <w:lang w:val="es-CR"/>
              </w:rPr>
            </w:pPr>
          </w:p>
          <w:p w14:paraId="2A643730" w14:textId="77777777" w:rsidR="001A6ADD" w:rsidRDefault="001A6ADD">
            <w:pPr>
              <w:rPr>
                <w:i/>
                <w:lang w:val="es-CR"/>
              </w:rPr>
            </w:pPr>
          </w:p>
          <w:p w14:paraId="34CDD732" w14:textId="77777777" w:rsidR="001A6ADD" w:rsidRDefault="001A6ADD">
            <w:pPr>
              <w:rPr>
                <w:i/>
                <w:lang w:val="es-CR"/>
              </w:rPr>
            </w:pPr>
          </w:p>
          <w:p w14:paraId="4C9A81E1" w14:textId="77777777" w:rsidR="001A6ADD" w:rsidRDefault="001A6ADD">
            <w:pPr>
              <w:rPr>
                <w:i/>
                <w:lang w:val="es-CR"/>
              </w:rPr>
            </w:pPr>
          </w:p>
          <w:p w14:paraId="5C255E28" w14:textId="77777777" w:rsidR="001A6ADD" w:rsidRDefault="001A6ADD">
            <w:pPr>
              <w:rPr>
                <w:i/>
                <w:lang w:val="es-CR"/>
              </w:rPr>
            </w:pPr>
          </w:p>
          <w:p w14:paraId="528068FD" w14:textId="77777777" w:rsidR="001A6ADD" w:rsidRDefault="001A6ADD">
            <w:pPr>
              <w:rPr>
                <w:i/>
                <w:lang w:val="es-CR"/>
              </w:rPr>
            </w:pPr>
          </w:p>
          <w:p w14:paraId="31C70F2E" w14:textId="77777777" w:rsidR="001A6ADD" w:rsidRDefault="001A6ADD">
            <w:pPr>
              <w:rPr>
                <w:i/>
                <w:lang w:val="es-CR"/>
              </w:rPr>
            </w:pPr>
          </w:p>
          <w:p w14:paraId="1BB781B5" w14:textId="77777777" w:rsidR="001A6ADD" w:rsidRDefault="001A6ADD">
            <w:pPr>
              <w:rPr>
                <w:i/>
                <w:lang w:val="es-CR"/>
              </w:rPr>
            </w:pPr>
          </w:p>
          <w:p w14:paraId="6104F883" w14:textId="77777777" w:rsidR="001A6ADD" w:rsidRDefault="001A6ADD">
            <w:pPr>
              <w:rPr>
                <w:i/>
                <w:lang w:val="es-CR"/>
              </w:rPr>
            </w:pPr>
          </w:p>
          <w:p w14:paraId="2D71B7DA" w14:textId="77777777" w:rsidR="001A6ADD" w:rsidRDefault="001A6ADD">
            <w:pPr>
              <w:rPr>
                <w:i/>
                <w:lang w:val="es-CR"/>
              </w:rPr>
            </w:pPr>
          </w:p>
          <w:p w14:paraId="64D94C0C" w14:textId="77777777" w:rsidR="001A6ADD" w:rsidRDefault="001A6ADD">
            <w:pPr>
              <w:rPr>
                <w:i/>
                <w:lang w:val="es-CR"/>
              </w:rPr>
            </w:pPr>
          </w:p>
          <w:p w14:paraId="6E97CF9B" w14:textId="77777777" w:rsidR="001A6ADD" w:rsidRDefault="001A6ADD">
            <w:pPr>
              <w:rPr>
                <w:i/>
                <w:lang w:val="es-CR"/>
              </w:rPr>
            </w:pPr>
          </w:p>
          <w:p w14:paraId="31771183" w14:textId="77777777" w:rsidR="001A6ADD" w:rsidRDefault="001A6ADD">
            <w:pPr>
              <w:rPr>
                <w:i/>
                <w:lang w:val="es-CR"/>
              </w:rPr>
            </w:pPr>
          </w:p>
          <w:p w14:paraId="322498F1" w14:textId="77777777" w:rsidR="001A6ADD" w:rsidRDefault="001A6ADD">
            <w:pPr>
              <w:rPr>
                <w:i/>
                <w:lang w:val="es-CR"/>
              </w:rPr>
            </w:pPr>
          </w:p>
          <w:p w14:paraId="0791EE66" w14:textId="77777777" w:rsidR="001A6ADD" w:rsidRDefault="001A6ADD">
            <w:pPr>
              <w:rPr>
                <w:i/>
                <w:lang w:val="es-CR"/>
              </w:rPr>
            </w:pPr>
          </w:p>
          <w:p w14:paraId="5A3A5162" w14:textId="77777777" w:rsidR="001A6ADD" w:rsidRDefault="001A6ADD">
            <w:pPr>
              <w:rPr>
                <w:i/>
                <w:lang w:val="es-CR"/>
              </w:rPr>
            </w:pPr>
          </w:p>
          <w:p w14:paraId="5E33886C" w14:textId="77777777" w:rsidR="001A6ADD" w:rsidRDefault="001A6ADD">
            <w:pPr>
              <w:rPr>
                <w:i/>
                <w:lang w:val="es-CR"/>
              </w:rPr>
            </w:pPr>
          </w:p>
          <w:p w14:paraId="3E11D49A" w14:textId="77777777" w:rsidR="001A6ADD" w:rsidRDefault="001A6ADD">
            <w:pPr>
              <w:rPr>
                <w:i/>
                <w:lang w:val="es-CR"/>
              </w:rPr>
            </w:pPr>
          </w:p>
          <w:p w14:paraId="5B265D81" w14:textId="77777777" w:rsidR="001A6ADD" w:rsidRDefault="001A6ADD">
            <w:pPr>
              <w:rPr>
                <w:i/>
                <w:lang w:val="es-CR"/>
              </w:rPr>
            </w:pPr>
          </w:p>
          <w:p w14:paraId="05D5EAA6" w14:textId="77777777" w:rsidR="001A6ADD" w:rsidRDefault="001A6ADD">
            <w:pPr>
              <w:rPr>
                <w:i/>
                <w:lang w:val="es-CR"/>
              </w:rPr>
            </w:pPr>
          </w:p>
          <w:p w14:paraId="25961D1B" w14:textId="77777777" w:rsidR="001A6ADD" w:rsidRDefault="001A6ADD">
            <w:pPr>
              <w:rPr>
                <w:i/>
                <w:lang w:val="es-CR"/>
              </w:rPr>
            </w:pPr>
          </w:p>
          <w:p w14:paraId="66C9DECF" w14:textId="77777777" w:rsidR="001A6ADD" w:rsidRDefault="001A6ADD">
            <w:pPr>
              <w:rPr>
                <w:i/>
                <w:lang w:val="es-CR"/>
              </w:rPr>
            </w:pPr>
          </w:p>
          <w:p w14:paraId="0EAC4366" w14:textId="796E2684" w:rsidR="001A6ADD" w:rsidRPr="001A6ADD" w:rsidRDefault="001A6ADD">
            <w:pPr>
              <w:rPr>
                <w:i/>
                <w:lang w:val="es-CR"/>
              </w:rPr>
            </w:pPr>
          </w:p>
        </w:tc>
      </w:tr>
    </w:tbl>
    <w:p w14:paraId="472C55FF" w14:textId="77777777" w:rsidR="00E77DE1" w:rsidRPr="009A592B" w:rsidRDefault="00E77DE1">
      <w:pPr>
        <w:spacing w:after="40"/>
        <w:rPr>
          <w:lang w:val="es-CR"/>
        </w:rPr>
      </w:pPr>
    </w:p>
    <w:p w14:paraId="0AEBF3BA" w14:textId="77777777" w:rsidR="00E77DE1" w:rsidRPr="009A592B" w:rsidRDefault="00D313A0">
      <w:pPr>
        <w:rPr>
          <w:lang w:val="es-CR"/>
        </w:rPr>
      </w:pPr>
      <w:r w:rsidRPr="009A592B">
        <w:rPr>
          <w:lang w:val="es-CR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160"/>
      </w:tblGrid>
      <w:tr w:rsidR="00E77DE1" w:rsidRPr="00514F26" w14:paraId="12A2A063" w14:textId="77777777" w:rsidTr="0036194B">
        <w:trPr>
          <w:cantSplit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18F1E31D" w14:textId="77777777" w:rsidR="00E77DE1" w:rsidRPr="009A592B" w:rsidRDefault="00D313A0">
            <w:pPr>
              <w:rPr>
                <w:lang w:val="es-CR"/>
              </w:rPr>
            </w:pPr>
            <w:r w:rsidRPr="009A592B">
              <w:rPr>
                <w:b/>
                <w:sz w:val="18"/>
                <w:lang w:val="es-CR"/>
              </w:rPr>
              <w:lastRenderedPageBreak/>
              <w:t>6. RESULTADOS OBJETIVOS QUE SUSTENTAN LA SOLICITUD</w:t>
            </w:r>
          </w:p>
        </w:tc>
      </w:tr>
    </w:tbl>
    <w:p w14:paraId="03EFA912" w14:textId="77777777" w:rsidR="00E77DE1" w:rsidRPr="009A592B" w:rsidRDefault="00E77DE1">
      <w:pPr>
        <w:spacing w:line="120" w:lineRule="auto"/>
        <w:rPr>
          <w:lang w:val="es-C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395"/>
        <w:gridCol w:w="2959"/>
        <w:gridCol w:w="2394"/>
        <w:gridCol w:w="3336"/>
      </w:tblGrid>
      <w:tr w:rsidR="00E77DE1" w14:paraId="74798015" w14:textId="77777777" w:rsidTr="0087667A">
        <w:trPr>
          <w:cantSplit/>
          <w:tblHeader/>
          <w:jc w:val="center"/>
        </w:trPr>
        <w:tc>
          <w:tcPr>
            <w:tcW w:w="10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C35C65F" w14:textId="77777777" w:rsidR="00E77DE1" w:rsidRDefault="00D313A0">
            <w:pPr>
              <w:jc w:val="center"/>
            </w:pPr>
            <w:r>
              <w:rPr>
                <w:b/>
                <w:sz w:val="16"/>
              </w:rPr>
              <w:t>Fecha</w:t>
            </w:r>
          </w:p>
        </w:tc>
        <w:tc>
          <w:tcPr>
            <w:tcW w:w="1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607F224" w14:textId="77777777" w:rsidR="00E77DE1" w:rsidRDefault="00D313A0">
            <w:pPr>
              <w:jc w:val="center"/>
            </w:pPr>
            <w:r>
              <w:rPr>
                <w:b/>
                <w:sz w:val="16"/>
              </w:rPr>
              <w:t>Prueba / estudio / escala</w:t>
            </w:r>
          </w:p>
        </w:tc>
        <w:tc>
          <w:tcPr>
            <w:tcW w:w="10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9E141CC" w14:textId="77777777" w:rsidR="00E77DE1" w:rsidRDefault="00D313A0">
            <w:pPr>
              <w:jc w:val="center"/>
            </w:pPr>
            <w:r>
              <w:rPr>
                <w:b/>
                <w:sz w:val="16"/>
              </w:rPr>
              <w:t>Resultado</w:t>
            </w:r>
          </w:p>
        </w:tc>
        <w:tc>
          <w:tcPr>
            <w:tcW w:w="1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1A5E61C" w14:textId="77777777" w:rsidR="00E77DE1" w:rsidRDefault="00D313A0">
            <w:pPr>
              <w:jc w:val="center"/>
            </w:pPr>
            <w:r>
              <w:rPr>
                <w:b/>
                <w:sz w:val="16"/>
              </w:rPr>
              <w:t>Interpretación clínica</w:t>
            </w:r>
          </w:p>
        </w:tc>
      </w:tr>
      <w:tr w:rsidR="00E77DE1" w14:paraId="042699EB" w14:textId="77777777" w:rsidTr="0087667A">
        <w:trPr>
          <w:cantSplit/>
          <w:trHeight w:val="547"/>
          <w:jc w:val="center"/>
        </w:trPr>
        <w:tc>
          <w:tcPr>
            <w:tcW w:w="10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433A381" w14:textId="77777777" w:rsidR="00E77DE1" w:rsidRDefault="00E77DE1"/>
        </w:tc>
        <w:tc>
          <w:tcPr>
            <w:tcW w:w="1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C14920E" w14:textId="77777777" w:rsidR="00E77DE1" w:rsidRDefault="00E77DE1"/>
        </w:tc>
        <w:tc>
          <w:tcPr>
            <w:tcW w:w="10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C342F94" w14:textId="77777777" w:rsidR="00E77DE1" w:rsidRDefault="00E77DE1"/>
        </w:tc>
        <w:tc>
          <w:tcPr>
            <w:tcW w:w="1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9120A6C" w14:textId="77777777" w:rsidR="00E77DE1" w:rsidRDefault="00E77DE1"/>
        </w:tc>
      </w:tr>
      <w:tr w:rsidR="00E77DE1" w14:paraId="713A8705" w14:textId="77777777" w:rsidTr="0087667A">
        <w:trPr>
          <w:cantSplit/>
          <w:trHeight w:val="547"/>
          <w:jc w:val="center"/>
        </w:trPr>
        <w:tc>
          <w:tcPr>
            <w:tcW w:w="10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7EB8730" w14:textId="77777777" w:rsidR="00E77DE1" w:rsidRDefault="00E77DE1"/>
        </w:tc>
        <w:tc>
          <w:tcPr>
            <w:tcW w:w="1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1AE2CD6" w14:textId="77777777" w:rsidR="00E77DE1" w:rsidRDefault="00E77DE1"/>
        </w:tc>
        <w:tc>
          <w:tcPr>
            <w:tcW w:w="10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1FAAC8A" w14:textId="77777777" w:rsidR="00E77DE1" w:rsidRDefault="00E77DE1"/>
        </w:tc>
        <w:tc>
          <w:tcPr>
            <w:tcW w:w="1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8B9F6B6" w14:textId="77777777" w:rsidR="00E77DE1" w:rsidRDefault="00E77DE1"/>
        </w:tc>
      </w:tr>
      <w:tr w:rsidR="00E77DE1" w:rsidRPr="00514F26" w14:paraId="4280941B" w14:textId="77777777" w:rsidTr="009A592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CDB4205" w14:textId="77777777" w:rsidR="00E77DE1" w:rsidRPr="009A592B" w:rsidRDefault="00D313A0">
            <w:pPr>
              <w:rPr>
                <w:lang w:val="es-CR"/>
              </w:rPr>
            </w:pPr>
            <w:r w:rsidRPr="009A592B">
              <w:rPr>
                <w:lang w:val="es-CR"/>
              </w:rPr>
              <w:t>Adjuntos obligatorios según el caso: laboratorios, imágenes, reportes, escalas, epicrisis, notas de evolución u otros documentos que permitan verificar la condición clínica.</w:t>
            </w:r>
          </w:p>
        </w:tc>
      </w:tr>
    </w:tbl>
    <w:p w14:paraId="59BEA4ED" w14:textId="77777777" w:rsidR="00E77DE1" w:rsidRPr="009A592B" w:rsidRDefault="00E77DE1">
      <w:pPr>
        <w:spacing w:after="40"/>
        <w:rPr>
          <w:lang w:val="es-C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160"/>
      </w:tblGrid>
      <w:tr w:rsidR="00E77DE1" w14:paraId="3D4D3F19" w14:textId="77777777" w:rsidTr="0036194B">
        <w:trPr>
          <w:cantSplit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01C9FF21" w14:textId="77777777" w:rsidR="00E77DE1" w:rsidRDefault="00D313A0">
            <w:r>
              <w:rPr>
                <w:b/>
                <w:sz w:val="18"/>
              </w:rPr>
              <w:t>7. ALTERNATIVAS TERAPÉUTICAS INSTITUCIONALES VALORADAS</w:t>
            </w:r>
          </w:p>
        </w:tc>
      </w:tr>
    </w:tbl>
    <w:p w14:paraId="577A7F12" w14:textId="77777777" w:rsidR="00E77DE1" w:rsidRDefault="00E77DE1">
      <w:pPr>
        <w:spacing w:line="120" w:lineRule="auto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584"/>
        <w:gridCol w:w="2585"/>
        <w:gridCol w:w="2585"/>
        <w:gridCol w:w="3330"/>
      </w:tblGrid>
      <w:tr w:rsidR="00E77DE1" w:rsidRPr="00514F26" w14:paraId="46D33ED7" w14:textId="77777777" w:rsidTr="0087667A">
        <w:trPr>
          <w:cantSplit/>
          <w:tblHeader/>
          <w:jc w:val="center"/>
        </w:trPr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169AFFB" w14:textId="77777777" w:rsidR="00E77DE1" w:rsidRDefault="00D313A0">
            <w:pPr>
              <w:jc w:val="center"/>
            </w:pPr>
            <w:r>
              <w:rPr>
                <w:b/>
                <w:sz w:val="15"/>
              </w:rPr>
              <w:t>Alternativa FTI / lineamiento</w:t>
            </w: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E90ECE1" w14:textId="77777777" w:rsidR="00E77DE1" w:rsidRDefault="00D313A0">
            <w:pPr>
              <w:jc w:val="center"/>
            </w:pPr>
            <w:r>
              <w:rPr>
                <w:b/>
                <w:sz w:val="15"/>
              </w:rPr>
              <w:t>Dosis y duración</w:t>
            </w: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8DC2C29" w14:textId="77777777" w:rsidR="00E77DE1" w:rsidRDefault="00D313A0">
            <w:pPr>
              <w:jc w:val="center"/>
            </w:pPr>
            <w:r>
              <w:rPr>
                <w:b/>
                <w:sz w:val="15"/>
              </w:rPr>
              <w:t>Resultado o contraindicación</w:t>
            </w: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196F21D" w14:textId="77777777" w:rsidR="00E77DE1" w:rsidRPr="009A592B" w:rsidRDefault="00D313A0">
            <w:pPr>
              <w:jc w:val="center"/>
              <w:rPr>
                <w:lang w:val="es-CR"/>
              </w:rPr>
            </w:pPr>
            <w:r w:rsidRPr="009A592B">
              <w:rPr>
                <w:b/>
                <w:sz w:val="15"/>
                <w:lang w:val="es-CR"/>
              </w:rPr>
              <w:t>Razón por la que no resuelve la situación aguda</w:t>
            </w:r>
          </w:p>
        </w:tc>
      </w:tr>
      <w:tr w:rsidR="00E77DE1" w:rsidRPr="00514F26" w14:paraId="3F47AA15" w14:textId="77777777" w:rsidTr="0087667A">
        <w:trPr>
          <w:cantSplit/>
          <w:trHeight w:val="634"/>
          <w:jc w:val="center"/>
        </w:trPr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11EA522" w14:textId="77777777" w:rsidR="00E77DE1" w:rsidRPr="009A592B" w:rsidRDefault="00E77DE1">
            <w:pPr>
              <w:rPr>
                <w:lang w:val="es-CR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FB1D9D2" w14:textId="77777777" w:rsidR="00E77DE1" w:rsidRPr="009A592B" w:rsidRDefault="00E77DE1">
            <w:pPr>
              <w:rPr>
                <w:lang w:val="es-CR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4FE50A3" w14:textId="77777777" w:rsidR="00E77DE1" w:rsidRPr="009A592B" w:rsidRDefault="00E77DE1">
            <w:pPr>
              <w:rPr>
                <w:lang w:val="es-CR"/>
              </w:rPr>
            </w:pP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B686718" w14:textId="77777777" w:rsidR="00E77DE1" w:rsidRPr="009A592B" w:rsidRDefault="00E77DE1">
            <w:pPr>
              <w:rPr>
                <w:lang w:val="es-CR"/>
              </w:rPr>
            </w:pPr>
          </w:p>
        </w:tc>
      </w:tr>
      <w:tr w:rsidR="00E77DE1" w:rsidRPr="00514F26" w14:paraId="555D89AA" w14:textId="77777777" w:rsidTr="0087667A">
        <w:trPr>
          <w:cantSplit/>
          <w:trHeight w:val="634"/>
          <w:jc w:val="center"/>
        </w:trPr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B54C178" w14:textId="77777777" w:rsidR="00E77DE1" w:rsidRPr="009A592B" w:rsidRDefault="00E77DE1">
            <w:pPr>
              <w:rPr>
                <w:lang w:val="es-CR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D8EEA44" w14:textId="77777777" w:rsidR="00E77DE1" w:rsidRPr="009A592B" w:rsidRDefault="00E77DE1">
            <w:pPr>
              <w:rPr>
                <w:lang w:val="es-CR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EBE0C18" w14:textId="77777777" w:rsidR="00E77DE1" w:rsidRPr="009A592B" w:rsidRDefault="00E77DE1">
            <w:pPr>
              <w:rPr>
                <w:lang w:val="es-CR"/>
              </w:rPr>
            </w:pPr>
          </w:p>
        </w:tc>
        <w:tc>
          <w:tcPr>
            <w:tcW w:w="1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BE2C2F2" w14:textId="77777777" w:rsidR="00E77DE1" w:rsidRPr="009A592B" w:rsidRDefault="00E77DE1">
            <w:pPr>
              <w:rPr>
                <w:lang w:val="es-CR"/>
              </w:rPr>
            </w:pPr>
          </w:p>
        </w:tc>
      </w:tr>
    </w:tbl>
    <w:p w14:paraId="4DB253D5" w14:textId="77777777" w:rsidR="00E77DE1" w:rsidRPr="009A592B" w:rsidRDefault="00E77DE1">
      <w:pPr>
        <w:spacing w:after="40"/>
        <w:rPr>
          <w:lang w:val="es-C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160"/>
      </w:tblGrid>
      <w:tr w:rsidR="00E77DE1" w:rsidRPr="00514F26" w14:paraId="343D1963" w14:textId="77777777" w:rsidTr="0036194B">
        <w:trPr>
          <w:cantSplit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4D46E7F2" w14:textId="38D66AE8" w:rsidR="00E77DE1" w:rsidRPr="009A592B" w:rsidRDefault="00D313A0">
            <w:pPr>
              <w:rPr>
                <w:lang w:val="es-CR"/>
              </w:rPr>
            </w:pPr>
            <w:r w:rsidRPr="009A592B">
              <w:rPr>
                <w:b/>
                <w:sz w:val="18"/>
                <w:lang w:val="es-CR"/>
              </w:rPr>
              <w:t>8. JUSTIFICACIÓN BASADA EN EVIDENCI</w:t>
            </w:r>
            <w:r w:rsidR="001A6ADD">
              <w:rPr>
                <w:b/>
                <w:sz w:val="18"/>
                <w:lang w:val="es-CR"/>
              </w:rPr>
              <w:t>A Y</w:t>
            </w:r>
            <w:r w:rsidRPr="009A592B">
              <w:rPr>
                <w:b/>
                <w:sz w:val="18"/>
                <w:lang w:val="es-CR"/>
              </w:rPr>
              <w:t xml:space="preserve"> BALANCE BENEFICIO-RIESGO </w:t>
            </w:r>
          </w:p>
        </w:tc>
      </w:tr>
    </w:tbl>
    <w:p w14:paraId="2703C914" w14:textId="77777777" w:rsidR="00E77DE1" w:rsidRPr="009A592B" w:rsidRDefault="00E77DE1">
      <w:pPr>
        <w:spacing w:line="120" w:lineRule="auto"/>
        <w:rPr>
          <w:lang w:val="es-C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084"/>
      </w:tblGrid>
      <w:tr w:rsidR="00E77DE1" w14:paraId="2975BC63" w14:textId="77777777" w:rsidTr="0036194B">
        <w:trPr>
          <w:cantSplit/>
          <w:trHeight w:val="1512"/>
          <w:jc w:val="center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6CCD08B" w14:textId="77777777" w:rsidR="00E77DE1" w:rsidRDefault="00D313A0">
            <w:pPr>
              <w:rPr>
                <w:i/>
              </w:rPr>
            </w:pPr>
            <w:r w:rsidRPr="009A592B">
              <w:rPr>
                <w:b/>
                <w:lang w:val="es-CR"/>
              </w:rPr>
              <w:t xml:space="preserve">Síntesis de la evidencia aplicable: </w:t>
            </w:r>
            <w:r w:rsidRPr="009A592B">
              <w:rPr>
                <w:i/>
                <w:lang w:val="es-CR"/>
              </w:rPr>
              <w:t xml:space="preserve">describa eficacia, seguridad, calidad de la evidencia y aplicabilidad al caso. </w:t>
            </w:r>
            <w:r>
              <w:rPr>
                <w:i/>
              </w:rPr>
              <w:t>Adjunte bibliografía.</w:t>
            </w:r>
          </w:p>
          <w:p w14:paraId="731BD451" w14:textId="77777777" w:rsidR="001A6ADD" w:rsidRDefault="001A6ADD">
            <w:pPr>
              <w:rPr>
                <w:i/>
              </w:rPr>
            </w:pPr>
          </w:p>
          <w:p w14:paraId="44049D9F" w14:textId="77777777" w:rsidR="001A6ADD" w:rsidRDefault="001A6ADD">
            <w:pPr>
              <w:rPr>
                <w:i/>
              </w:rPr>
            </w:pPr>
          </w:p>
          <w:p w14:paraId="5B6526D9" w14:textId="77777777" w:rsidR="001A6ADD" w:rsidRDefault="001A6ADD">
            <w:pPr>
              <w:rPr>
                <w:i/>
              </w:rPr>
            </w:pPr>
          </w:p>
          <w:p w14:paraId="03EE55EE" w14:textId="77777777" w:rsidR="001A6ADD" w:rsidRDefault="001A6ADD">
            <w:pPr>
              <w:rPr>
                <w:i/>
              </w:rPr>
            </w:pPr>
          </w:p>
          <w:p w14:paraId="1E4FFBEC" w14:textId="77777777" w:rsidR="001A6ADD" w:rsidRDefault="001A6ADD">
            <w:pPr>
              <w:rPr>
                <w:i/>
              </w:rPr>
            </w:pPr>
          </w:p>
          <w:p w14:paraId="40FD51CF" w14:textId="77777777" w:rsidR="001A6ADD" w:rsidRDefault="001A6ADD">
            <w:pPr>
              <w:rPr>
                <w:i/>
              </w:rPr>
            </w:pPr>
          </w:p>
          <w:p w14:paraId="773FF382" w14:textId="77777777" w:rsidR="001A6ADD" w:rsidRDefault="001A6ADD">
            <w:pPr>
              <w:rPr>
                <w:i/>
              </w:rPr>
            </w:pPr>
          </w:p>
          <w:p w14:paraId="6D9D7E23" w14:textId="77777777" w:rsidR="001A6ADD" w:rsidRDefault="001A6ADD">
            <w:pPr>
              <w:rPr>
                <w:i/>
              </w:rPr>
            </w:pPr>
          </w:p>
          <w:p w14:paraId="7A3A7096" w14:textId="77777777" w:rsidR="001A6ADD" w:rsidRDefault="001A6ADD">
            <w:pPr>
              <w:rPr>
                <w:i/>
              </w:rPr>
            </w:pPr>
          </w:p>
          <w:p w14:paraId="6748A561" w14:textId="77777777" w:rsidR="001A6ADD" w:rsidRDefault="001A6ADD">
            <w:pPr>
              <w:rPr>
                <w:i/>
              </w:rPr>
            </w:pPr>
          </w:p>
          <w:p w14:paraId="5A94E92B" w14:textId="77777777" w:rsidR="001A6ADD" w:rsidRDefault="001A6ADD">
            <w:pPr>
              <w:rPr>
                <w:i/>
              </w:rPr>
            </w:pPr>
          </w:p>
          <w:p w14:paraId="356C0272" w14:textId="77777777" w:rsidR="001A6ADD" w:rsidRDefault="001A6ADD">
            <w:pPr>
              <w:rPr>
                <w:i/>
              </w:rPr>
            </w:pPr>
          </w:p>
          <w:p w14:paraId="0F934402" w14:textId="77777777" w:rsidR="001A6ADD" w:rsidRDefault="001A6ADD">
            <w:pPr>
              <w:rPr>
                <w:i/>
              </w:rPr>
            </w:pPr>
          </w:p>
          <w:p w14:paraId="103CB70D" w14:textId="77777777" w:rsidR="001A6ADD" w:rsidRDefault="001A6ADD">
            <w:pPr>
              <w:rPr>
                <w:i/>
              </w:rPr>
            </w:pPr>
          </w:p>
          <w:p w14:paraId="3AB9F1B4" w14:textId="77777777" w:rsidR="001A6ADD" w:rsidRDefault="001A6ADD">
            <w:pPr>
              <w:rPr>
                <w:i/>
              </w:rPr>
            </w:pPr>
          </w:p>
          <w:p w14:paraId="14BEDE1E" w14:textId="77777777" w:rsidR="001A6ADD" w:rsidRDefault="001A6ADD">
            <w:pPr>
              <w:rPr>
                <w:i/>
              </w:rPr>
            </w:pPr>
          </w:p>
          <w:p w14:paraId="52B6D5FD" w14:textId="77777777" w:rsidR="001A6ADD" w:rsidRDefault="001A6ADD">
            <w:pPr>
              <w:rPr>
                <w:i/>
              </w:rPr>
            </w:pPr>
          </w:p>
          <w:p w14:paraId="5C63768B" w14:textId="77777777" w:rsidR="001A6ADD" w:rsidRDefault="001A6ADD">
            <w:pPr>
              <w:rPr>
                <w:i/>
              </w:rPr>
            </w:pPr>
          </w:p>
          <w:p w14:paraId="79AD01E9" w14:textId="77777777" w:rsidR="001A6ADD" w:rsidRDefault="001A6ADD">
            <w:pPr>
              <w:rPr>
                <w:i/>
              </w:rPr>
            </w:pPr>
          </w:p>
          <w:p w14:paraId="1732409F" w14:textId="77777777" w:rsidR="001A6ADD" w:rsidRDefault="001A6ADD">
            <w:pPr>
              <w:rPr>
                <w:i/>
              </w:rPr>
            </w:pPr>
          </w:p>
          <w:p w14:paraId="72D443EF" w14:textId="77777777" w:rsidR="001A6ADD" w:rsidRDefault="001A6ADD">
            <w:pPr>
              <w:rPr>
                <w:i/>
              </w:rPr>
            </w:pPr>
          </w:p>
          <w:p w14:paraId="137702BF" w14:textId="77777777" w:rsidR="001A6ADD" w:rsidRDefault="001A6ADD">
            <w:pPr>
              <w:rPr>
                <w:i/>
              </w:rPr>
            </w:pPr>
          </w:p>
          <w:p w14:paraId="3D24F905" w14:textId="77777777" w:rsidR="001A6ADD" w:rsidRDefault="001A6ADD">
            <w:pPr>
              <w:rPr>
                <w:i/>
              </w:rPr>
            </w:pPr>
          </w:p>
          <w:p w14:paraId="07BA7F71" w14:textId="77777777" w:rsidR="001A6ADD" w:rsidRDefault="001A6ADD">
            <w:pPr>
              <w:rPr>
                <w:i/>
              </w:rPr>
            </w:pPr>
          </w:p>
          <w:p w14:paraId="5C94C40D" w14:textId="77777777" w:rsidR="001A6ADD" w:rsidRDefault="001A6ADD">
            <w:pPr>
              <w:rPr>
                <w:i/>
              </w:rPr>
            </w:pPr>
          </w:p>
          <w:p w14:paraId="64BF354D" w14:textId="77777777" w:rsidR="001A6ADD" w:rsidRDefault="001A6ADD">
            <w:pPr>
              <w:rPr>
                <w:i/>
              </w:rPr>
            </w:pPr>
          </w:p>
          <w:p w14:paraId="5745BD23" w14:textId="77777777" w:rsidR="001A6ADD" w:rsidRDefault="001A6ADD"/>
        </w:tc>
      </w:tr>
    </w:tbl>
    <w:p w14:paraId="542A98D1" w14:textId="77777777" w:rsidR="00E77DE1" w:rsidRPr="009A592B" w:rsidRDefault="00D313A0">
      <w:pPr>
        <w:rPr>
          <w:lang w:val="es-CR"/>
        </w:rPr>
      </w:pPr>
      <w:r w:rsidRPr="009A592B">
        <w:rPr>
          <w:lang w:val="es-CR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160"/>
      </w:tblGrid>
      <w:tr w:rsidR="00E77DE1" w14:paraId="793E1C7E" w14:textId="77777777" w:rsidTr="0036194B">
        <w:trPr>
          <w:cantSplit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01356A5D" w14:textId="77777777" w:rsidR="00E77DE1" w:rsidRDefault="00D313A0">
            <w:r>
              <w:rPr>
                <w:b/>
                <w:sz w:val="18"/>
              </w:rPr>
              <w:lastRenderedPageBreak/>
              <w:t>9. DATOS DEL MÉDICO PRESCRIPTOR</w:t>
            </w:r>
          </w:p>
        </w:tc>
      </w:tr>
    </w:tbl>
    <w:p w14:paraId="5ED7FC24" w14:textId="77777777" w:rsidR="00E77DE1" w:rsidRDefault="00E77DE1">
      <w:pPr>
        <w:spacing w:line="120" w:lineRule="auto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185"/>
        <w:gridCol w:w="3545"/>
        <w:gridCol w:w="1734"/>
        <w:gridCol w:w="3620"/>
      </w:tblGrid>
      <w:tr w:rsidR="00E77DE1" w14:paraId="7E43A367" w14:textId="77777777" w:rsidTr="0036194B">
        <w:trPr>
          <w:cantSplit/>
          <w:jc w:val="center"/>
        </w:trPr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EF0EBE3" w14:textId="77777777" w:rsidR="00E77DE1" w:rsidRDefault="00D313A0">
            <w:r>
              <w:rPr>
                <w:b/>
              </w:rPr>
              <w:t>Nombre completo:</w:t>
            </w:r>
          </w:p>
        </w:tc>
        <w:tc>
          <w:tcPr>
            <w:tcW w:w="23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B963224" w14:textId="77777777" w:rsidR="00E77DE1" w:rsidRDefault="00E77DE1"/>
        </w:tc>
        <w:tc>
          <w:tcPr>
            <w:tcW w:w="1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C0E5E46" w14:textId="77777777" w:rsidR="00E77DE1" w:rsidRDefault="00D313A0">
            <w:r>
              <w:t>Código: _______________________</w:t>
            </w:r>
          </w:p>
        </w:tc>
      </w:tr>
      <w:tr w:rsidR="00E77DE1" w14:paraId="725AF176" w14:textId="77777777" w:rsidTr="0036194B">
        <w:trPr>
          <w:cantSplit/>
          <w:jc w:val="center"/>
        </w:trPr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3E0AFEA" w14:textId="77777777" w:rsidR="00E77DE1" w:rsidRDefault="00D313A0">
            <w:r>
              <w:rPr>
                <w:b/>
              </w:rPr>
              <w:t>Especialidad / servicio: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DC96378" w14:textId="77777777" w:rsidR="00E77DE1" w:rsidRDefault="00E77DE1"/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1F9ED08" w14:textId="77777777" w:rsidR="00E77DE1" w:rsidRDefault="00D313A0">
            <w:r>
              <w:rPr>
                <w:b/>
              </w:rPr>
              <w:t>Teléfono / extensión:</w:t>
            </w:r>
          </w:p>
        </w:tc>
        <w:tc>
          <w:tcPr>
            <w:tcW w:w="1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C06F7BD" w14:textId="77777777" w:rsidR="00E77DE1" w:rsidRDefault="00E77DE1"/>
        </w:tc>
      </w:tr>
      <w:tr w:rsidR="00E77DE1" w14:paraId="1F861C2B" w14:textId="77777777" w:rsidTr="0036194B">
        <w:trPr>
          <w:cantSplit/>
          <w:jc w:val="center"/>
        </w:trPr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5EE39F9" w14:textId="77777777" w:rsidR="00E77DE1" w:rsidRDefault="00D313A0">
            <w:r>
              <w:rPr>
                <w:b/>
              </w:rPr>
              <w:t>Correo institucional:</w:t>
            </w:r>
          </w:p>
        </w:tc>
        <w:tc>
          <w:tcPr>
            <w:tcW w:w="23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F32D3E8" w14:textId="77777777" w:rsidR="00E77DE1" w:rsidRDefault="00E77DE1"/>
        </w:tc>
        <w:tc>
          <w:tcPr>
            <w:tcW w:w="1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BF84BF1" w14:textId="77777777" w:rsidR="00E77DE1" w:rsidRDefault="00D313A0">
            <w:r>
              <w:t>Firma digital / firma: _______________________</w:t>
            </w:r>
          </w:p>
        </w:tc>
      </w:tr>
    </w:tbl>
    <w:p w14:paraId="76F35943" w14:textId="77777777" w:rsidR="00E77DE1" w:rsidRDefault="00E77DE1">
      <w:pPr>
        <w:spacing w:after="40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160"/>
      </w:tblGrid>
      <w:tr w:rsidR="00E77DE1" w:rsidRPr="00514F26" w14:paraId="5060C4A9" w14:textId="77777777" w:rsidTr="0036194B">
        <w:trPr>
          <w:cantSplit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70B44FA8" w14:textId="7D949F8F" w:rsidR="00E77DE1" w:rsidRPr="001A6ADD" w:rsidRDefault="00D313A0">
            <w:pPr>
              <w:rPr>
                <w:b/>
                <w:sz w:val="18"/>
                <w:lang w:val="es-CR"/>
              </w:rPr>
            </w:pPr>
            <w:r w:rsidRPr="009A592B">
              <w:rPr>
                <w:b/>
                <w:sz w:val="18"/>
                <w:lang w:val="es-CR"/>
              </w:rPr>
              <w:t>10. EQUIPO MULTIDISCIPLINARIO DESIGNADO POR LA DIRECCIÓN GENERAL</w:t>
            </w:r>
          </w:p>
        </w:tc>
      </w:tr>
    </w:tbl>
    <w:p w14:paraId="2B655F23" w14:textId="77777777" w:rsidR="00E77DE1" w:rsidRPr="009A592B" w:rsidRDefault="00E77DE1">
      <w:pPr>
        <w:spacing w:line="120" w:lineRule="auto"/>
        <w:rPr>
          <w:lang w:val="es-C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90"/>
        <w:gridCol w:w="2020"/>
        <w:gridCol w:w="2059"/>
        <w:gridCol w:w="2020"/>
        <w:gridCol w:w="2195"/>
      </w:tblGrid>
      <w:tr w:rsidR="00E77DE1" w14:paraId="28ED92FC" w14:textId="77777777" w:rsidTr="0036194B">
        <w:trPr>
          <w:cantSplit/>
          <w:tblHeader/>
          <w:jc w:val="center"/>
        </w:trPr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AFF9016" w14:textId="77777777" w:rsidR="00E77DE1" w:rsidRDefault="00D313A0">
            <w:pPr>
              <w:jc w:val="center"/>
            </w:pPr>
            <w:r>
              <w:rPr>
                <w:b/>
                <w:sz w:val="15"/>
              </w:rPr>
              <w:t>Nombre completo</w:t>
            </w:r>
          </w:p>
        </w:tc>
        <w:tc>
          <w:tcPr>
            <w:tcW w:w="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9479C0B" w14:textId="77777777" w:rsidR="00E77DE1" w:rsidRDefault="00D313A0">
            <w:pPr>
              <w:jc w:val="center"/>
            </w:pPr>
            <w:r>
              <w:rPr>
                <w:b/>
                <w:sz w:val="15"/>
              </w:rPr>
              <w:t>Código</w:t>
            </w:r>
          </w:p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B3A3C2B" w14:textId="77777777" w:rsidR="00E77DE1" w:rsidRDefault="00D313A0">
            <w:pPr>
              <w:jc w:val="center"/>
            </w:pPr>
            <w:r>
              <w:rPr>
                <w:b/>
                <w:sz w:val="15"/>
              </w:rPr>
              <w:t>Especialidad / disciplina</w:t>
            </w:r>
          </w:p>
        </w:tc>
        <w:tc>
          <w:tcPr>
            <w:tcW w:w="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423263A" w14:textId="77777777" w:rsidR="00E77DE1" w:rsidRDefault="00D313A0">
            <w:pPr>
              <w:jc w:val="center"/>
            </w:pPr>
            <w:r>
              <w:rPr>
                <w:b/>
                <w:sz w:val="15"/>
              </w:rPr>
              <w:t>Rol en el análisis</w:t>
            </w:r>
          </w:p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37E2210" w14:textId="77777777" w:rsidR="00E77DE1" w:rsidRDefault="00D313A0">
            <w:pPr>
              <w:jc w:val="center"/>
            </w:pPr>
            <w:r>
              <w:rPr>
                <w:b/>
                <w:sz w:val="15"/>
              </w:rPr>
              <w:t>Firma y fecha/hora</w:t>
            </w:r>
          </w:p>
        </w:tc>
      </w:tr>
      <w:tr w:rsidR="00E77DE1" w14:paraId="43B155B3" w14:textId="77777777" w:rsidTr="0036194B">
        <w:trPr>
          <w:cantSplit/>
          <w:trHeight w:val="648"/>
          <w:jc w:val="center"/>
        </w:trPr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D2C98DA" w14:textId="77777777" w:rsidR="00E77DE1" w:rsidRDefault="00E77DE1"/>
        </w:tc>
        <w:tc>
          <w:tcPr>
            <w:tcW w:w="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2F0ABB9" w14:textId="77777777" w:rsidR="00E77DE1" w:rsidRDefault="00E77DE1"/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5F8D1D2" w14:textId="77777777" w:rsidR="00E77DE1" w:rsidRDefault="00E77DE1"/>
        </w:tc>
        <w:tc>
          <w:tcPr>
            <w:tcW w:w="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5961147" w14:textId="77777777" w:rsidR="00E77DE1" w:rsidRDefault="00E77DE1"/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92175CE" w14:textId="77777777" w:rsidR="00E77DE1" w:rsidRDefault="00E77DE1"/>
        </w:tc>
      </w:tr>
      <w:tr w:rsidR="00E77DE1" w14:paraId="6A2FF3E8" w14:textId="77777777" w:rsidTr="0036194B">
        <w:trPr>
          <w:cantSplit/>
          <w:trHeight w:val="648"/>
          <w:jc w:val="center"/>
        </w:trPr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5318328" w14:textId="77777777" w:rsidR="00E77DE1" w:rsidRDefault="00E77DE1"/>
        </w:tc>
        <w:tc>
          <w:tcPr>
            <w:tcW w:w="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78141D0" w14:textId="77777777" w:rsidR="00E77DE1" w:rsidRDefault="00E77DE1"/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4C6AFD1" w14:textId="77777777" w:rsidR="00E77DE1" w:rsidRDefault="00E77DE1"/>
        </w:tc>
        <w:tc>
          <w:tcPr>
            <w:tcW w:w="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553A3F1" w14:textId="77777777" w:rsidR="00E77DE1" w:rsidRDefault="00E77DE1"/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4C5252D" w14:textId="77777777" w:rsidR="00E77DE1" w:rsidRDefault="00E77DE1"/>
        </w:tc>
      </w:tr>
      <w:tr w:rsidR="00E77DE1" w14:paraId="0CE5C212" w14:textId="77777777" w:rsidTr="0036194B">
        <w:trPr>
          <w:cantSplit/>
          <w:trHeight w:val="648"/>
          <w:jc w:val="center"/>
        </w:trPr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CACECD6" w14:textId="77777777" w:rsidR="00E77DE1" w:rsidRDefault="00E77DE1"/>
        </w:tc>
        <w:tc>
          <w:tcPr>
            <w:tcW w:w="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106BA9D" w14:textId="77777777" w:rsidR="00E77DE1" w:rsidRDefault="00E77DE1"/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A31EFF4" w14:textId="77777777" w:rsidR="00E77DE1" w:rsidRDefault="00E77DE1"/>
        </w:tc>
        <w:tc>
          <w:tcPr>
            <w:tcW w:w="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8CF3218" w14:textId="77777777" w:rsidR="00E77DE1" w:rsidRDefault="00E77DE1"/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FC17D04" w14:textId="77777777" w:rsidR="00E77DE1" w:rsidRDefault="00E77DE1"/>
        </w:tc>
      </w:tr>
      <w:tr w:rsidR="00E77DE1" w14:paraId="21DAC583" w14:textId="77777777" w:rsidTr="0036194B">
        <w:trPr>
          <w:cantSplit/>
          <w:trHeight w:val="648"/>
          <w:jc w:val="center"/>
        </w:trPr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552E82E" w14:textId="77777777" w:rsidR="00E77DE1" w:rsidRDefault="00E77DE1"/>
        </w:tc>
        <w:tc>
          <w:tcPr>
            <w:tcW w:w="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8A21D07" w14:textId="77777777" w:rsidR="00E77DE1" w:rsidRDefault="00E77DE1"/>
        </w:tc>
        <w:tc>
          <w:tcPr>
            <w:tcW w:w="9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E407A19" w14:textId="77777777" w:rsidR="00E77DE1" w:rsidRDefault="00E77DE1"/>
        </w:tc>
        <w:tc>
          <w:tcPr>
            <w:tcW w:w="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A98E1C8" w14:textId="77777777" w:rsidR="00E77DE1" w:rsidRDefault="00E77DE1"/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61A812F" w14:textId="77777777" w:rsidR="00E77DE1" w:rsidRDefault="00E77DE1"/>
        </w:tc>
      </w:tr>
      <w:tr w:rsidR="00E77DE1" w14:paraId="588A6A5A" w14:textId="77777777" w:rsidTr="0036194B">
        <w:trPr>
          <w:cantSplit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0D7F978" w14:textId="77777777" w:rsidR="00E77DE1" w:rsidRDefault="00D313A0">
            <w:pPr>
              <w:jc w:val="center"/>
            </w:pPr>
            <w:r>
              <w:t>DECISIÓN DEL EQUIPO MULTIDISCIPLINARIO</w:t>
            </w:r>
          </w:p>
        </w:tc>
      </w:tr>
      <w:tr w:rsidR="00E77DE1" w:rsidRPr="00514F26" w14:paraId="285A2673" w14:textId="77777777" w:rsidTr="0036194B">
        <w:trPr>
          <w:cantSplit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11EDEE7" w14:textId="77777777" w:rsidR="00E77DE1" w:rsidRPr="009A592B" w:rsidRDefault="00D313A0">
            <w:pPr>
              <w:rPr>
                <w:lang w:val="es-CR"/>
              </w:rPr>
            </w:pPr>
            <w:r w:rsidRPr="009A592B">
              <w:rPr>
                <w:lang w:val="es-CR"/>
              </w:rPr>
              <w:t>□ AVALADO   □ NO AVALADO     Fecha: ____/____/________   Hora: ________     Clave o consecutivo local: __________________________</w:t>
            </w:r>
          </w:p>
        </w:tc>
      </w:tr>
      <w:tr w:rsidR="00E77DE1" w14:paraId="02341F84" w14:textId="77777777" w:rsidTr="0036194B">
        <w:trPr>
          <w:cantSplit/>
          <w:trHeight w:val="792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581DE26" w14:textId="77777777" w:rsidR="00E77DE1" w:rsidRDefault="00D313A0">
            <w:r>
              <w:t xml:space="preserve">Fundamento de la decisión: </w:t>
            </w:r>
          </w:p>
        </w:tc>
      </w:tr>
      <w:tr w:rsidR="00E77DE1" w:rsidRPr="00514F26" w14:paraId="1E013EE4" w14:textId="77777777" w:rsidTr="0036194B">
        <w:trPr>
          <w:cantSplit/>
          <w:trHeight w:val="792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4A9B7E9" w14:textId="6CA43EFD" w:rsidR="00E77DE1" w:rsidRPr="009A592B" w:rsidRDefault="00D313A0">
            <w:pPr>
              <w:rPr>
                <w:lang w:val="es-CR"/>
              </w:rPr>
            </w:pPr>
            <w:r w:rsidRPr="009A592B">
              <w:rPr>
                <w:lang w:val="es-CR"/>
              </w:rPr>
              <w:t xml:space="preserve">En caso de aval: periodo autorizado ______ días (máximo 30)   Cantidad autorizada: __________________   </w:t>
            </w:r>
          </w:p>
        </w:tc>
      </w:tr>
      <w:tr w:rsidR="00E77DE1" w:rsidRPr="00514F26" w14:paraId="2B711A68" w14:textId="77777777" w:rsidTr="0036194B">
        <w:trPr>
          <w:cantSplit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0D661C2" w14:textId="49BA1DAB" w:rsidR="00E77DE1" w:rsidRPr="009A592B" w:rsidRDefault="00D313A0">
            <w:pPr>
              <w:rPr>
                <w:lang w:val="es-CR"/>
              </w:rPr>
            </w:pPr>
            <w:r w:rsidRPr="009A592B">
              <w:rPr>
                <w:lang w:val="es-CR"/>
              </w:rPr>
              <w:t>Visto bueno de la Dirección General o autoridad delegada, según mecanismo local: Nombre: ______________________________ Firma: __________________ Fecha: __________________</w:t>
            </w:r>
          </w:p>
        </w:tc>
      </w:tr>
    </w:tbl>
    <w:p w14:paraId="3B1196B3" w14:textId="77777777" w:rsidR="00E77DE1" w:rsidRPr="009A592B" w:rsidRDefault="00E77DE1">
      <w:pPr>
        <w:spacing w:after="40"/>
        <w:rPr>
          <w:lang w:val="es-CR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084"/>
      </w:tblGrid>
      <w:tr w:rsidR="00E77DE1" w14:paraId="235BB06F" w14:textId="77777777" w:rsidTr="0036194B">
        <w:trPr>
          <w:cantSplit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AD3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CCF2F70" w14:textId="77777777" w:rsidR="00E77DE1" w:rsidRDefault="00D313A0">
            <w:pPr>
              <w:jc w:val="center"/>
            </w:pPr>
            <w:r>
              <w:rPr>
                <w:b/>
                <w:sz w:val="18"/>
              </w:rPr>
              <w:t>DECLARACIÓN Y CONTROL DOCUMENTAL</w:t>
            </w:r>
          </w:p>
        </w:tc>
      </w:tr>
      <w:tr w:rsidR="00E77DE1" w:rsidRPr="00514F26" w14:paraId="15DF9E4F" w14:textId="77777777" w:rsidTr="0036194B">
        <w:trPr>
          <w:cantSplit/>
          <w:jc w:val="center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F8C5683" w14:textId="77777777" w:rsidR="00E77DE1" w:rsidRPr="009A592B" w:rsidRDefault="00D313A0">
            <w:pPr>
              <w:rPr>
                <w:lang w:val="es-CR"/>
              </w:rPr>
            </w:pPr>
            <w:r w:rsidRPr="009A592B">
              <w:rPr>
                <w:sz w:val="16"/>
                <w:lang w:val="es-CR"/>
              </w:rPr>
              <w:t>El aval emitido mediante este mecanismo es excepcional, local, limitado al periodo autorizado y no modifica los lineamientos institucionales ni constituye autorización automática para continuidad. El formulario, sus adjuntos y el seguimiento deben conservarse en el expediente clínico y en los registros del CLF. Los eventos adversos deberán notificarse por los mecanismos institucionales correspondientes.</w:t>
            </w:r>
          </w:p>
        </w:tc>
      </w:tr>
    </w:tbl>
    <w:p w14:paraId="4038B0DE" w14:textId="77777777" w:rsidR="005045CE" w:rsidRDefault="005045CE" w:rsidP="005045CE">
      <w:pPr>
        <w:spacing w:before="40"/>
        <w:rPr>
          <w:lang w:val="es-CR"/>
        </w:rPr>
      </w:pPr>
    </w:p>
    <w:p w14:paraId="6962079B" w14:textId="77777777" w:rsidR="005045CE" w:rsidRDefault="005045CE" w:rsidP="005045CE">
      <w:pPr>
        <w:spacing w:before="40"/>
        <w:rPr>
          <w:lang w:val="es-CR"/>
        </w:rPr>
      </w:pPr>
    </w:p>
    <w:p w14:paraId="2C7C29EF" w14:textId="77777777" w:rsidR="005045CE" w:rsidRPr="009A592B" w:rsidRDefault="005045CE" w:rsidP="005045CE">
      <w:pPr>
        <w:spacing w:before="40"/>
        <w:rPr>
          <w:lang w:val="es-CR"/>
        </w:rPr>
      </w:pPr>
    </w:p>
    <w:sectPr w:rsidR="005045CE" w:rsidRPr="009A592B" w:rsidSect="00034616">
      <w:headerReference w:type="default" r:id="rId8"/>
      <w:footerReference w:type="default" r:id="rId9"/>
      <w:pgSz w:w="12240" w:h="15840"/>
      <w:pgMar w:top="504" w:right="648" w:bottom="648" w:left="648" w:header="216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A92C" w14:textId="77777777" w:rsidR="00A258B4" w:rsidRDefault="00A258B4">
      <w:r>
        <w:separator/>
      </w:r>
    </w:p>
  </w:endnote>
  <w:endnote w:type="continuationSeparator" w:id="0">
    <w:p w14:paraId="23F5A79A" w14:textId="77777777" w:rsidR="00A258B4" w:rsidRDefault="00A2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5A4AC" w14:textId="77777777" w:rsidR="00E77DE1" w:rsidRDefault="00D313A0">
    <w:pPr>
      <w:pStyle w:val="Piedepgina"/>
      <w:jc w:val="center"/>
    </w:pPr>
    <w:r>
      <w:rPr>
        <w:sz w:val="16"/>
      </w:rPr>
      <w:t xml:space="preserve">Página </w:t>
    </w:r>
    <w:r>
      <w:rPr>
        <w:sz w:val="16"/>
      </w:rPr>
      <w:fldChar w:fldCharType="begin"/>
    </w:r>
    <w:r>
      <w:rPr>
        <w:sz w:val="16"/>
      </w:rPr>
      <w:instrText>PAGE</w:instrText>
    </w:r>
    <w:r>
      <w:rPr>
        <w:sz w:val="16"/>
      </w:rPr>
      <w:fldChar w:fldCharType="separate"/>
    </w:r>
    <w:r w:rsidR="009A592B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de </w:t>
    </w:r>
    <w:r>
      <w:rPr>
        <w:sz w:val="16"/>
      </w:rPr>
      <w:fldChar w:fldCharType="begin"/>
    </w:r>
    <w:r>
      <w:rPr>
        <w:sz w:val="16"/>
      </w:rPr>
      <w:instrText>NUMPAGES</w:instrText>
    </w:r>
    <w:r>
      <w:rPr>
        <w:sz w:val="16"/>
      </w:rPr>
      <w:fldChar w:fldCharType="separate"/>
    </w:r>
    <w:r w:rsidR="009A592B">
      <w:rPr>
        <w:noProof/>
        <w:sz w:val="16"/>
      </w:rPr>
      <w:t>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4A33E" w14:textId="77777777" w:rsidR="00A258B4" w:rsidRDefault="00A258B4">
      <w:r>
        <w:separator/>
      </w:r>
    </w:p>
  </w:footnote>
  <w:footnote w:type="continuationSeparator" w:id="0">
    <w:p w14:paraId="67FAD286" w14:textId="77777777" w:rsidR="00A258B4" w:rsidRDefault="00A25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0"/>
      <w:gridCol w:w="9332"/>
    </w:tblGrid>
    <w:tr w:rsidR="000E134C" w:rsidRPr="00514F26" w14:paraId="7C90D9FF" w14:textId="77777777" w:rsidTr="00B7312B">
      <w:trPr>
        <w:trHeight w:val="80"/>
      </w:trPr>
      <w:tc>
        <w:tcPr>
          <w:tcW w:w="1300" w:type="dxa"/>
        </w:tcPr>
        <w:p w14:paraId="5BF24384" w14:textId="77777777" w:rsidR="000E134C" w:rsidRPr="00B30DB4" w:rsidRDefault="000E134C" w:rsidP="000E134C">
          <w:pPr>
            <w:tabs>
              <w:tab w:val="center" w:pos="4419"/>
              <w:tab w:val="right" w:pos="8838"/>
            </w:tabs>
            <w:rPr>
              <w:sz w:val="18"/>
              <w:szCs w:val="18"/>
            </w:rPr>
          </w:pPr>
          <w:r w:rsidRPr="00B30DB4">
            <w:rPr>
              <w:noProof/>
              <w:sz w:val="18"/>
              <w:szCs w:val="18"/>
            </w:rPr>
            <w:drawing>
              <wp:anchor distT="0" distB="0" distL="114300" distR="114300" simplePos="0" relativeHeight="251658752" behindDoc="0" locked="0" layoutInCell="1" allowOverlap="1" wp14:anchorId="5C080C23" wp14:editId="07473A41">
                <wp:simplePos x="0" y="0"/>
                <wp:positionH relativeFrom="column">
                  <wp:posOffset>0</wp:posOffset>
                </wp:positionH>
                <wp:positionV relativeFrom="paragraph">
                  <wp:posOffset>-16580</wp:posOffset>
                </wp:positionV>
                <wp:extent cx="688340" cy="688340"/>
                <wp:effectExtent l="0" t="0" r="0" b="0"/>
                <wp:wrapSquare wrapText="bothSides"/>
                <wp:docPr id="8" name="1 Imagen" descr="logo_ccss_negr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css_negr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8340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32" w:type="dxa"/>
          <w:vAlign w:val="center"/>
        </w:tcPr>
        <w:p w14:paraId="78150514" w14:textId="77777777" w:rsidR="000E134C" w:rsidRPr="00B30DB4" w:rsidRDefault="000E134C" w:rsidP="000E134C">
          <w:pPr>
            <w:tabs>
              <w:tab w:val="center" w:pos="4419"/>
              <w:tab w:val="right" w:pos="8838"/>
            </w:tabs>
            <w:rPr>
              <w:rFonts w:cs="Arial"/>
              <w:b/>
              <w:sz w:val="18"/>
              <w:szCs w:val="18"/>
            </w:rPr>
          </w:pPr>
          <w:r w:rsidRPr="00B30DB4">
            <w:rPr>
              <w:rFonts w:cs="Arial"/>
              <w:b/>
              <w:sz w:val="18"/>
              <w:szCs w:val="18"/>
            </w:rPr>
            <w:t>CAJA COSTARRICENSE DE SEGURO SOCIAL</w:t>
          </w:r>
        </w:p>
        <w:sdt>
          <w:sdtPr>
            <w:rPr>
              <w:rFonts w:cs="Arial"/>
              <w:sz w:val="18"/>
              <w:szCs w:val="18"/>
            </w:rPr>
            <w:id w:val="1835491805"/>
          </w:sdtPr>
          <w:sdtContent>
            <w:p w14:paraId="5970C035" w14:textId="77777777" w:rsidR="000E134C" w:rsidRPr="00B30DB4" w:rsidRDefault="000E134C" w:rsidP="000E134C">
              <w:pPr>
                <w:tabs>
                  <w:tab w:val="center" w:pos="4419"/>
                  <w:tab w:val="right" w:pos="8838"/>
                </w:tabs>
                <w:rPr>
                  <w:rFonts w:cs="Arial"/>
                  <w:sz w:val="18"/>
                  <w:szCs w:val="18"/>
                </w:rPr>
              </w:pPr>
              <w:r>
                <w:rPr>
                  <w:rFonts w:cs="Arial"/>
                  <w:sz w:val="18"/>
                  <w:szCs w:val="18"/>
                </w:rPr>
                <w:t>Dirección de Farmacoepidemiología</w:t>
              </w:r>
            </w:p>
          </w:sdtContent>
        </w:sdt>
        <w:p w14:paraId="558A997A" w14:textId="77777777" w:rsidR="000E134C" w:rsidRPr="00B30DB4" w:rsidRDefault="00000000" w:rsidP="000E134C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sz w:val="18"/>
                <w:szCs w:val="18"/>
              </w:rPr>
              <w:id w:val="-1044983450"/>
            </w:sdtPr>
            <w:sdtContent>
              <w:r w:rsidR="000E134C">
                <w:rPr>
                  <w:rFonts w:cs="Arial"/>
                  <w:sz w:val="18"/>
                  <w:szCs w:val="18"/>
                </w:rPr>
                <w:t>Área de Medicamentos y Terapéutica Clínica</w:t>
              </w:r>
            </w:sdtContent>
          </w:sdt>
          <w:r w:rsidR="000E134C" w:rsidRPr="00B30DB4">
            <w:rPr>
              <w:rFonts w:cs="Arial"/>
              <w:sz w:val="18"/>
              <w:szCs w:val="18"/>
            </w:rPr>
            <w:t xml:space="preserve"> </w:t>
          </w:r>
        </w:p>
        <w:p w14:paraId="412ED08F" w14:textId="77777777" w:rsidR="000E134C" w:rsidRPr="00B30DB4" w:rsidRDefault="000E134C" w:rsidP="000E134C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>Teléfono: 2539</w:t>
          </w:r>
          <w:r>
            <w:rPr>
              <w:rFonts w:cs="Arial"/>
              <w:sz w:val="18"/>
              <w:szCs w:val="18"/>
            </w:rPr>
            <w:t>-</w:t>
          </w:r>
          <w:r w:rsidRPr="00B30DB4">
            <w:rPr>
              <w:rFonts w:cs="Arial"/>
              <w:sz w:val="18"/>
              <w:szCs w:val="18"/>
            </w:rPr>
            <w:t xml:space="preserve">0000 ext. </w:t>
          </w:r>
          <w:sdt>
            <w:sdtPr>
              <w:rPr>
                <w:rFonts w:cs="Arial"/>
                <w:sz w:val="18"/>
                <w:szCs w:val="18"/>
              </w:rPr>
              <w:id w:val="1937553254"/>
            </w:sdtPr>
            <w:sdtContent>
              <w:r>
                <w:rPr>
                  <w:rFonts w:cs="Arial"/>
                  <w:sz w:val="18"/>
                  <w:szCs w:val="18"/>
                </w:rPr>
                <w:t>8601</w:t>
              </w:r>
            </w:sdtContent>
          </w:sdt>
        </w:p>
        <w:p w14:paraId="0D170AE4" w14:textId="490928F0" w:rsidR="000E134C" w:rsidRDefault="000E134C" w:rsidP="000E134C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 xml:space="preserve">Correo electrónico: </w:t>
          </w:r>
          <w:hyperlink r:id="rId2" w:history="1">
            <w:r w:rsidRPr="00C40289">
              <w:rPr>
                <w:rStyle w:val="Hipervnculo"/>
                <w:rFonts w:cs="Arial"/>
                <w:sz w:val="18"/>
                <w:szCs w:val="18"/>
              </w:rPr>
              <w:t>coinccss@ccss.sa.cr</w:t>
            </w:r>
          </w:hyperlink>
        </w:p>
        <w:p w14:paraId="3C03E5BA" w14:textId="77777777" w:rsidR="000E134C" w:rsidRPr="00B30DB4" w:rsidRDefault="000E134C" w:rsidP="000E134C">
          <w:pPr>
            <w:pStyle w:val="Piedepgina"/>
            <w:rPr>
              <w:rFonts w:cs="Arial"/>
              <w:sz w:val="18"/>
              <w:szCs w:val="18"/>
            </w:rPr>
          </w:pPr>
        </w:p>
      </w:tc>
    </w:tr>
  </w:tbl>
  <w:p w14:paraId="48F8FC29" w14:textId="77777777" w:rsidR="000E134C" w:rsidRDefault="000E134C">
    <w:pPr>
      <w:jc w:val="right"/>
      <w:rPr>
        <w:i/>
        <w:sz w:val="15"/>
        <w:lang w:val="es-CR"/>
      </w:rPr>
    </w:pPr>
  </w:p>
  <w:p w14:paraId="64EB38DB" w14:textId="77777777" w:rsidR="000E134C" w:rsidRPr="009A592B" w:rsidRDefault="000E134C">
    <w:pPr>
      <w:jc w:val="right"/>
      <w:rPr>
        <w:lang w:val="es-C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3E72F6E"/>
    <w:multiLevelType w:val="multilevel"/>
    <w:tmpl w:val="94AE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7663819">
    <w:abstractNumId w:val="8"/>
  </w:num>
  <w:num w:numId="2" w16cid:durableId="319114656">
    <w:abstractNumId w:val="6"/>
  </w:num>
  <w:num w:numId="3" w16cid:durableId="194513197">
    <w:abstractNumId w:val="5"/>
  </w:num>
  <w:num w:numId="4" w16cid:durableId="2046833129">
    <w:abstractNumId w:val="4"/>
  </w:num>
  <w:num w:numId="5" w16cid:durableId="1898125872">
    <w:abstractNumId w:val="7"/>
  </w:num>
  <w:num w:numId="6" w16cid:durableId="1100879665">
    <w:abstractNumId w:val="3"/>
  </w:num>
  <w:num w:numId="7" w16cid:durableId="387413376">
    <w:abstractNumId w:val="2"/>
  </w:num>
  <w:num w:numId="8" w16cid:durableId="2038503762">
    <w:abstractNumId w:val="1"/>
  </w:num>
  <w:num w:numId="9" w16cid:durableId="375935637">
    <w:abstractNumId w:val="0"/>
  </w:num>
  <w:num w:numId="10" w16cid:durableId="5885826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3BF2"/>
    <w:rsid w:val="000E09F8"/>
    <w:rsid w:val="000E134C"/>
    <w:rsid w:val="0015074B"/>
    <w:rsid w:val="001A6ADD"/>
    <w:rsid w:val="00203F07"/>
    <w:rsid w:val="0021203E"/>
    <w:rsid w:val="0029639D"/>
    <w:rsid w:val="002A1314"/>
    <w:rsid w:val="002D7EF1"/>
    <w:rsid w:val="00326F90"/>
    <w:rsid w:val="0036194B"/>
    <w:rsid w:val="00403E8F"/>
    <w:rsid w:val="005045CE"/>
    <w:rsid w:val="00513FFB"/>
    <w:rsid w:val="00514F26"/>
    <w:rsid w:val="005223B0"/>
    <w:rsid w:val="00532776"/>
    <w:rsid w:val="005875D2"/>
    <w:rsid w:val="005B5064"/>
    <w:rsid w:val="007E4202"/>
    <w:rsid w:val="00836AFA"/>
    <w:rsid w:val="0087667A"/>
    <w:rsid w:val="00896AD7"/>
    <w:rsid w:val="008D046A"/>
    <w:rsid w:val="00916660"/>
    <w:rsid w:val="00994AEE"/>
    <w:rsid w:val="009A592B"/>
    <w:rsid w:val="00A258B4"/>
    <w:rsid w:val="00A26943"/>
    <w:rsid w:val="00AA1D8D"/>
    <w:rsid w:val="00AE1A32"/>
    <w:rsid w:val="00B339D3"/>
    <w:rsid w:val="00B47730"/>
    <w:rsid w:val="00BE4610"/>
    <w:rsid w:val="00CB0664"/>
    <w:rsid w:val="00D313A0"/>
    <w:rsid w:val="00E75464"/>
    <w:rsid w:val="00E77DE1"/>
    <w:rsid w:val="00E91D8B"/>
    <w:rsid w:val="00EA02A4"/>
    <w:rsid w:val="00F31205"/>
    <w:rsid w:val="00FC693F"/>
    <w:rsid w:val="00FE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467B5A1"/>
  <w14:defaultImageDpi w14:val="300"/>
  <w15:docId w15:val="{F53E8872-0CD6-40B6-9E07-229D0498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Arial" w:eastAsia="Arial" w:hAnsi="Arial"/>
      <w:sz w:val="17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0E134C"/>
    <w:pPr>
      <w:spacing w:after="0" w:line="240" w:lineRule="auto"/>
    </w:pPr>
    <w:rPr>
      <w:lang w:val="es-CR" w:eastAsia="es-C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E134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E13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nccss@ccss.sa.c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730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Formulario FTI para uso agudo excepcional</vt:lpstr>
      <vt:lpstr/>
    </vt:vector>
  </TitlesOfParts>
  <Manager/>
  <Company/>
  <LinksUpToDate>false</LinksUpToDate>
  <CharactersWithSpaces>4741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FTI para uso agudo excepcional</dc:title>
  <dc:subject>Solicitud y seguimiento de medicamentos incluidos en el FTI avalados en forma aguda</dc:subject>
  <dc:creator>Caja Costarricense de Seguro Social</dc:creator>
  <cp:keywords>FTI, medicamento, uso agudo, situación excepcional, CLF, CCF</cp:keywords>
  <dc:description>generated by python-docx</dc:description>
  <cp:lastModifiedBy>Hugo Marín Piva</cp:lastModifiedBy>
  <cp:revision>27</cp:revision>
  <dcterms:created xsi:type="dcterms:W3CDTF">2013-12-23T23:15:00Z</dcterms:created>
  <dcterms:modified xsi:type="dcterms:W3CDTF">2026-08-07T15:14:00Z</dcterms:modified>
  <cp:category/>
</cp:coreProperties>
</file>